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1B0D76" w14:textId="2D05AFD2" w:rsidR="001F21E6" w:rsidRPr="006C3597" w:rsidRDefault="006C3597" w:rsidP="006C3597">
      <w:pPr>
        <w:pStyle w:val="Heading1"/>
      </w:pPr>
      <w:r w:rsidRPr="006C3597">
        <w:rPr>
          <w:rFonts w:ascii="Segoe UI Emoji" w:hAnsi="Segoe UI Emoji" w:cs="Segoe UI Emoji"/>
        </w:rPr>
        <w:t>🧠</w:t>
      </w:r>
      <w:r w:rsidRPr="006C3597">
        <w:t xml:space="preserve"> DEAR Problem-Solving Method: A Structured Approach to Tackling Real-Life Challenges</w:t>
      </w:r>
    </w:p>
    <w:p w14:paraId="65E04F0B" w14:textId="77777777" w:rsidR="001F21E6" w:rsidRPr="006C3597" w:rsidRDefault="006C3597">
      <w:pPr>
        <w:pStyle w:val="Heading2"/>
        <w:rPr>
          <w:sz w:val="28"/>
          <w:szCs w:val="28"/>
        </w:rPr>
      </w:pPr>
      <w:r w:rsidRPr="006C3597">
        <w:rPr>
          <w:rFonts w:ascii="Segoe UI Emoji" w:hAnsi="Segoe UI Emoji" w:cs="Segoe UI Emoji"/>
          <w:sz w:val="28"/>
          <w:szCs w:val="28"/>
        </w:rPr>
        <w:t>🌟</w:t>
      </w:r>
      <w:r w:rsidRPr="006C3597">
        <w:rPr>
          <w:sz w:val="28"/>
          <w:szCs w:val="28"/>
        </w:rPr>
        <w:t xml:space="preserve"> What is DEAR?</w:t>
      </w:r>
    </w:p>
    <w:p w14:paraId="69453767" w14:textId="14F8773C" w:rsidR="001F21E6" w:rsidRPr="006C3597" w:rsidRDefault="006C3597">
      <w:r w:rsidRPr="006C3597">
        <w:t xml:space="preserve">DEAR stands for Define, Explore, Act, </w:t>
      </w:r>
      <w:proofErr w:type="gramStart"/>
      <w:r w:rsidRPr="006C3597">
        <w:t>Reflect</w:t>
      </w:r>
      <w:proofErr w:type="gramEnd"/>
      <w:r w:rsidRPr="006C3597">
        <w:t xml:space="preserve"> – a 4-step framework designed to help school leaders, teachers, and parents solve problems effectively and confidently, especially in situations involving misinformation, disinformation, or complex school-home challenges.</w:t>
      </w:r>
    </w:p>
    <w:p w14:paraId="7622B03A" w14:textId="1CBBD44B" w:rsidR="001F21E6" w:rsidRPr="006C3597" w:rsidRDefault="006C3597" w:rsidP="006C3597">
      <w:pPr>
        <w:pStyle w:val="Heading2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6792B046" wp14:editId="265DD5F9">
            <wp:simplePos x="0" y="0"/>
            <wp:positionH relativeFrom="column">
              <wp:posOffset>3549650</wp:posOffset>
            </wp:positionH>
            <wp:positionV relativeFrom="paragraph">
              <wp:posOffset>38735</wp:posOffset>
            </wp:positionV>
            <wp:extent cx="2623820" cy="3936365"/>
            <wp:effectExtent l="0" t="0" r="5080" b="6985"/>
            <wp:wrapSquare wrapText="bothSides"/>
            <wp:docPr id="157249286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820" cy="3936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C3597">
        <w:rPr>
          <w:rFonts w:ascii="Segoe UI Emoji" w:hAnsi="Segoe UI Emoji" w:cs="Segoe UI Emoji"/>
          <w:sz w:val="28"/>
          <w:szCs w:val="28"/>
        </w:rPr>
        <w:t>🔍</w:t>
      </w:r>
      <w:r w:rsidRPr="006C3597">
        <w:rPr>
          <w:sz w:val="28"/>
          <w:szCs w:val="28"/>
        </w:rPr>
        <w:t xml:space="preserve"> 1. DEFINE "What is really going on here?"</w:t>
      </w:r>
    </w:p>
    <w:p w14:paraId="2BCF8626" w14:textId="7A4A0D9E" w:rsidR="001F21E6" w:rsidRPr="006C3597" w:rsidRDefault="006C3597">
      <w:r w:rsidRPr="006C3597">
        <w:t>- Look beyond surface symptoms.</w:t>
      </w:r>
      <w:r w:rsidRPr="006C3597">
        <w:br/>
        <w:t>- Identify who is involved and what the core issue is.</w:t>
      </w:r>
      <w:r w:rsidRPr="006C3597">
        <w:br/>
        <w:t>- Avoid jumping to conclusions or assumptions.</w:t>
      </w:r>
    </w:p>
    <w:p w14:paraId="535A3AFE" w14:textId="0443182A" w:rsidR="001F21E6" w:rsidRPr="006C3597" w:rsidRDefault="006C3597">
      <w:r w:rsidRPr="006C3597">
        <w:t>📝 Ask:</w:t>
      </w:r>
      <w:r w:rsidRPr="006C3597">
        <w:br/>
        <w:t>- What do I know for sure?</w:t>
      </w:r>
      <w:r w:rsidRPr="006C3597">
        <w:br/>
        <w:t>- What am I assuming?</w:t>
      </w:r>
      <w:r w:rsidRPr="006C3597">
        <w:br/>
        <w:t>- What’s the impact of the problem?</w:t>
      </w:r>
    </w:p>
    <w:p w14:paraId="60491274" w14:textId="13D5C8C6" w:rsidR="001F21E6" w:rsidRPr="006C3597" w:rsidRDefault="006C3597" w:rsidP="006C3597">
      <w:pPr>
        <w:pStyle w:val="Heading2"/>
        <w:rPr>
          <w:sz w:val="28"/>
          <w:szCs w:val="28"/>
        </w:rPr>
      </w:pPr>
      <w:r w:rsidRPr="006C3597">
        <w:rPr>
          <w:rFonts w:ascii="Segoe UI Emoji" w:hAnsi="Segoe UI Emoji" w:cs="Segoe UI Emoji"/>
          <w:sz w:val="28"/>
          <w:szCs w:val="28"/>
        </w:rPr>
        <w:t>💡</w:t>
      </w:r>
      <w:r w:rsidRPr="006C3597">
        <w:rPr>
          <w:sz w:val="28"/>
          <w:szCs w:val="28"/>
        </w:rPr>
        <w:t xml:space="preserve"> 2. EXPLORE "What could we do about it?"</w:t>
      </w:r>
    </w:p>
    <w:p w14:paraId="6E55E778" w14:textId="2D56C9DC" w:rsidR="001F21E6" w:rsidRPr="006C3597" w:rsidRDefault="006C3597">
      <w:r w:rsidRPr="006C3597">
        <w:t>- Brainstorm possible solutions without judgment.</w:t>
      </w:r>
      <w:r w:rsidRPr="006C3597">
        <w:br/>
        <w:t>- Consider pros, cons, and possible outcomes for each option.</w:t>
      </w:r>
      <w:r w:rsidRPr="006C3597">
        <w:br/>
        <w:t>- Involve different perspectives (students, staff, families).</w:t>
      </w:r>
    </w:p>
    <w:p w14:paraId="709DE60B" w14:textId="77777777" w:rsidR="001F21E6" w:rsidRPr="006C3597" w:rsidRDefault="006C3597">
      <w:r w:rsidRPr="006C3597">
        <w:t>📝 Ask:</w:t>
      </w:r>
      <w:r w:rsidRPr="006C3597">
        <w:br/>
        <w:t>- What are 3 possible actions?</w:t>
      </w:r>
      <w:r w:rsidRPr="006C3597">
        <w:br/>
        <w:t>- What might go right or wrong with each?</w:t>
      </w:r>
    </w:p>
    <w:p w14:paraId="34AA1C16" w14:textId="4EE86223" w:rsidR="001F21E6" w:rsidRPr="006C3597" w:rsidRDefault="006C3597" w:rsidP="006C3597">
      <w:pPr>
        <w:pStyle w:val="Heading2"/>
        <w:rPr>
          <w:sz w:val="28"/>
          <w:szCs w:val="28"/>
        </w:rPr>
      </w:pPr>
      <w:r w:rsidRPr="006C3597">
        <w:rPr>
          <w:rFonts w:ascii="Segoe UI Emoji" w:hAnsi="Segoe UI Emoji" w:cs="Segoe UI Emoji"/>
          <w:sz w:val="28"/>
          <w:szCs w:val="28"/>
        </w:rPr>
        <w:t>✅</w:t>
      </w:r>
      <w:r w:rsidRPr="006C3597">
        <w:rPr>
          <w:sz w:val="28"/>
          <w:szCs w:val="28"/>
        </w:rPr>
        <w:t xml:space="preserve"> 3. ACT "What’s our best next step?"</w:t>
      </w:r>
    </w:p>
    <w:p w14:paraId="7D044564" w14:textId="77777777" w:rsidR="001F21E6" w:rsidRPr="006C3597" w:rsidRDefault="006C3597">
      <w:r w:rsidRPr="006C3597">
        <w:t>- Choose the most practical and ethical solution.</w:t>
      </w:r>
      <w:r w:rsidRPr="006C3597">
        <w:br/>
        <w:t>- Outline a simple action plan: who, what, when.</w:t>
      </w:r>
      <w:r w:rsidRPr="006C3597">
        <w:br/>
        <w:t>- Communicate clearly with those involved.</w:t>
      </w:r>
    </w:p>
    <w:p w14:paraId="27E6FF85" w14:textId="39E18BC5" w:rsidR="001F21E6" w:rsidRPr="006C3597" w:rsidRDefault="006C3597">
      <w:r w:rsidRPr="006C3597">
        <w:t>📝 Ask:</w:t>
      </w:r>
      <w:r w:rsidRPr="006C3597">
        <w:br/>
        <w:t>- What steps do we need to take first?</w:t>
      </w:r>
      <w:r w:rsidRPr="006C3597">
        <w:br/>
        <w:t>- Who needs to be informed or involved?</w:t>
      </w:r>
    </w:p>
    <w:p w14:paraId="72443B19" w14:textId="0D42CFB3" w:rsidR="001F21E6" w:rsidRPr="006C3597" w:rsidRDefault="006C3597" w:rsidP="006C3597">
      <w:pPr>
        <w:pStyle w:val="Heading2"/>
        <w:rPr>
          <w:sz w:val="28"/>
          <w:szCs w:val="28"/>
        </w:rPr>
      </w:pPr>
      <w:r w:rsidRPr="006C3597">
        <w:rPr>
          <w:rFonts w:ascii="Segoe UI Emoji" w:hAnsi="Segoe UI Emoji" w:cs="Segoe UI Emoji"/>
          <w:sz w:val="28"/>
          <w:szCs w:val="28"/>
        </w:rPr>
        <w:t>🔁</w:t>
      </w:r>
      <w:r w:rsidRPr="006C3597">
        <w:rPr>
          <w:sz w:val="28"/>
          <w:szCs w:val="28"/>
        </w:rPr>
        <w:t xml:space="preserve"> 4. REFLECT "What worked, and what can we learn?"</w:t>
      </w:r>
    </w:p>
    <w:p w14:paraId="3E9C2957" w14:textId="0211731E" w:rsidR="001F21E6" w:rsidRPr="006C3597" w:rsidRDefault="006C3597">
      <w:r w:rsidRPr="006C3597">
        <w:t>- Assess the outcome and process.</w:t>
      </w:r>
      <w:r w:rsidRPr="006C3597">
        <w:br/>
        <w:t>- Identify blind spots or biases.</w:t>
      </w:r>
      <w:r w:rsidRPr="006C3597">
        <w:br/>
        <w:t xml:space="preserve">- Celebrate </w:t>
      </w:r>
      <w:proofErr w:type="gramStart"/>
      <w:r w:rsidRPr="006C3597">
        <w:t>progress, and</w:t>
      </w:r>
      <w:proofErr w:type="gramEnd"/>
      <w:r w:rsidRPr="006C3597">
        <w:t xml:space="preserve"> adjust if needed.</w:t>
      </w:r>
    </w:p>
    <w:p w14:paraId="07EAC0CE" w14:textId="3ADCE104" w:rsidR="001F21E6" w:rsidRPr="006C3597" w:rsidRDefault="006C3597">
      <w:r w:rsidRPr="006C3597">
        <w:lastRenderedPageBreak/>
        <w:t>📝 Ask:</w:t>
      </w:r>
      <w:r w:rsidRPr="006C3597">
        <w:br/>
        <w:t>- Did we solve the real problem?</w:t>
      </w:r>
      <w:r w:rsidRPr="006C3597">
        <w:br/>
        <w:t>- What would we do differently next time?</w:t>
      </w:r>
    </w:p>
    <w:p w14:paraId="53F35C47" w14:textId="2A93CD57" w:rsidR="001F21E6" w:rsidRPr="006C3597" w:rsidRDefault="006C3597">
      <w:pPr>
        <w:pStyle w:val="Heading2"/>
        <w:rPr>
          <w:sz w:val="28"/>
          <w:szCs w:val="28"/>
        </w:rPr>
      </w:pPr>
      <w:r w:rsidRPr="006C3597">
        <w:rPr>
          <w:sz w:val="28"/>
          <w:szCs w:val="28"/>
        </w:rPr>
        <w:t>🧩 Tip:</w:t>
      </w:r>
    </w:p>
    <w:p w14:paraId="3A27E789" w14:textId="67FB081E" w:rsidR="001F21E6" w:rsidRPr="006C3597" w:rsidRDefault="006C3597">
      <w:r w:rsidRPr="006C3597">
        <w:t>Use DEAR for any situation – from a social media rumor to a classroom conflict. It’s flexible, inclusive, and encourages better thinking, together.</w:t>
      </w:r>
    </w:p>
    <w:p w14:paraId="27EA4125" w14:textId="093AEF89" w:rsidR="001F21E6" w:rsidRDefault="006C3597">
      <w:pPr>
        <w:pStyle w:val="IntenseQuote"/>
      </w:pPr>
      <w:r w:rsidRPr="006C3597">
        <w:t>“Great problem solvers are not those who rush to answers, but those who pause to ask better questions.”</w:t>
      </w:r>
    </w:p>
    <w:p w14:paraId="2FD41BFF" w14:textId="46B154E7" w:rsidR="006C3597" w:rsidRPr="006C3597" w:rsidRDefault="006C3597" w:rsidP="006C3597"/>
    <w:sectPr w:rsidR="006C3597" w:rsidRPr="006C3597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708721061">
    <w:abstractNumId w:val="8"/>
  </w:num>
  <w:num w:numId="2" w16cid:durableId="1109155138">
    <w:abstractNumId w:val="6"/>
  </w:num>
  <w:num w:numId="3" w16cid:durableId="1334531576">
    <w:abstractNumId w:val="5"/>
  </w:num>
  <w:num w:numId="4" w16cid:durableId="109130821">
    <w:abstractNumId w:val="4"/>
  </w:num>
  <w:num w:numId="5" w16cid:durableId="712197907">
    <w:abstractNumId w:val="7"/>
  </w:num>
  <w:num w:numId="6" w16cid:durableId="354892098">
    <w:abstractNumId w:val="3"/>
  </w:num>
  <w:num w:numId="7" w16cid:durableId="1348478868">
    <w:abstractNumId w:val="2"/>
  </w:num>
  <w:num w:numId="8" w16cid:durableId="1694837967">
    <w:abstractNumId w:val="1"/>
  </w:num>
  <w:num w:numId="9" w16cid:durableId="163664569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15074B"/>
    <w:rsid w:val="001F21E6"/>
    <w:rsid w:val="00255BE7"/>
    <w:rsid w:val="002608D0"/>
    <w:rsid w:val="0029639D"/>
    <w:rsid w:val="00326F90"/>
    <w:rsid w:val="00437E87"/>
    <w:rsid w:val="00484AB9"/>
    <w:rsid w:val="006C3597"/>
    <w:rsid w:val="00A87939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6CEE6AE"/>
  <w14:defaultImageDpi w14:val="300"/>
  <w15:docId w15:val="{AB0D0119-5B6C-480A-A87F-615630F4D5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256</Words>
  <Characters>1462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1715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Paul Byrne</cp:lastModifiedBy>
  <cp:revision>2</cp:revision>
  <dcterms:created xsi:type="dcterms:W3CDTF">2025-08-01T13:47:00Z</dcterms:created>
  <dcterms:modified xsi:type="dcterms:W3CDTF">2025-08-01T13:47:00Z</dcterms:modified>
  <cp:category/>
</cp:coreProperties>
</file>