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44E1E" w14:textId="151C6460" w:rsidR="00E53669" w:rsidRDefault="00000000">
      <w:pPr>
        <w:pStyle w:val="Cmsor1"/>
      </w:pPr>
      <w:r>
        <w:t xml:space="preserve">Footprint </w:t>
      </w:r>
      <w:r w:rsidR="0082719C">
        <w:t>m</w:t>
      </w:r>
      <w:r>
        <w:t xml:space="preserve">apping </w:t>
      </w:r>
      <w:r w:rsidR="0082719C">
        <w:t>t</w:t>
      </w:r>
      <w:r>
        <w:t>emplate</w:t>
      </w:r>
    </w:p>
    <w:p w14:paraId="6FC5C36A" w14:textId="77777777" w:rsidR="00E53669" w:rsidRDefault="00000000">
      <w:r>
        <w:t>Instructions: In each row, list a digital platform you use. Then describe the type of data it collects and how that data might be used.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E53669" w14:paraId="7D8E33D7" w14:textId="77777777">
        <w:tc>
          <w:tcPr>
            <w:tcW w:w="2880" w:type="dxa"/>
          </w:tcPr>
          <w:p w14:paraId="10E6B6A4" w14:textId="77777777" w:rsidR="00E53669" w:rsidRDefault="00000000">
            <w:r>
              <w:t>Platform / Service</w:t>
            </w:r>
          </w:p>
        </w:tc>
        <w:tc>
          <w:tcPr>
            <w:tcW w:w="2880" w:type="dxa"/>
          </w:tcPr>
          <w:p w14:paraId="7DF97217" w14:textId="0553902A" w:rsidR="00E53669" w:rsidRDefault="00000000">
            <w:r>
              <w:t xml:space="preserve">What </w:t>
            </w:r>
            <w:r w:rsidR="0082719C">
              <w:t>d</w:t>
            </w:r>
            <w:r>
              <w:t xml:space="preserve">ata is </w:t>
            </w:r>
            <w:r w:rsidR="0082719C">
              <w:t>co</w:t>
            </w:r>
            <w:r>
              <w:t>llected?</w:t>
            </w:r>
          </w:p>
        </w:tc>
        <w:tc>
          <w:tcPr>
            <w:tcW w:w="2880" w:type="dxa"/>
          </w:tcPr>
          <w:p w14:paraId="659AC541" w14:textId="3FDDE187" w:rsidR="00E53669" w:rsidRDefault="00000000">
            <w:r>
              <w:t xml:space="preserve">How </w:t>
            </w:r>
            <w:r w:rsidR="0082719C">
              <w:t>m</w:t>
            </w:r>
            <w:r>
              <w:t xml:space="preserve">ight </w:t>
            </w:r>
            <w:r w:rsidR="0082719C">
              <w:t>i</w:t>
            </w:r>
            <w:r>
              <w:t xml:space="preserve">t </w:t>
            </w:r>
            <w:r w:rsidR="0082719C">
              <w:t>b</w:t>
            </w:r>
            <w:r>
              <w:t xml:space="preserve">e </w:t>
            </w:r>
            <w:r w:rsidR="0082719C">
              <w:t>u</w:t>
            </w:r>
            <w:r>
              <w:t>sed?</w:t>
            </w:r>
          </w:p>
        </w:tc>
      </w:tr>
      <w:tr w:rsidR="00E53669" w14:paraId="6BA9E17C" w14:textId="77777777">
        <w:tc>
          <w:tcPr>
            <w:tcW w:w="2880" w:type="dxa"/>
          </w:tcPr>
          <w:p w14:paraId="5367A827" w14:textId="77777777" w:rsidR="00E53669" w:rsidRDefault="00E53669"/>
        </w:tc>
        <w:tc>
          <w:tcPr>
            <w:tcW w:w="2880" w:type="dxa"/>
          </w:tcPr>
          <w:p w14:paraId="4AAAD355" w14:textId="77777777" w:rsidR="00E53669" w:rsidRDefault="00E53669"/>
        </w:tc>
        <w:tc>
          <w:tcPr>
            <w:tcW w:w="2880" w:type="dxa"/>
          </w:tcPr>
          <w:p w14:paraId="167A44B0" w14:textId="77777777" w:rsidR="00E53669" w:rsidRDefault="00E53669"/>
        </w:tc>
      </w:tr>
      <w:tr w:rsidR="00E53669" w14:paraId="6A136697" w14:textId="77777777">
        <w:tc>
          <w:tcPr>
            <w:tcW w:w="2880" w:type="dxa"/>
          </w:tcPr>
          <w:p w14:paraId="6F3C522C" w14:textId="77777777" w:rsidR="00E53669" w:rsidRDefault="00E53669"/>
        </w:tc>
        <w:tc>
          <w:tcPr>
            <w:tcW w:w="2880" w:type="dxa"/>
          </w:tcPr>
          <w:p w14:paraId="7829530C" w14:textId="77777777" w:rsidR="00E53669" w:rsidRDefault="00E53669"/>
        </w:tc>
        <w:tc>
          <w:tcPr>
            <w:tcW w:w="2880" w:type="dxa"/>
          </w:tcPr>
          <w:p w14:paraId="6463F74E" w14:textId="77777777" w:rsidR="00E53669" w:rsidRDefault="00E53669"/>
        </w:tc>
      </w:tr>
      <w:tr w:rsidR="00E53669" w14:paraId="7B3C1A01" w14:textId="77777777">
        <w:tc>
          <w:tcPr>
            <w:tcW w:w="2880" w:type="dxa"/>
          </w:tcPr>
          <w:p w14:paraId="0553A758" w14:textId="77777777" w:rsidR="00E53669" w:rsidRDefault="00E53669"/>
        </w:tc>
        <w:tc>
          <w:tcPr>
            <w:tcW w:w="2880" w:type="dxa"/>
          </w:tcPr>
          <w:p w14:paraId="75479170" w14:textId="77777777" w:rsidR="00E53669" w:rsidRDefault="00E53669"/>
        </w:tc>
        <w:tc>
          <w:tcPr>
            <w:tcW w:w="2880" w:type="dxa"/>
          </w:tcPr>
          <w:p w14:paraId="55A377E9" w14:textId="77777777" w:rsidR="00E53669" w:rsidRDefault="00E53669"/>
        </w:tc>
      </w:tr>
      <w:tr w:rsidR="00E53669" w14:paraId="5804978E" w14:textId="77777777">
        <w:tc>
          <w:tcPr>
            <w:tcW w:w="2880" w:type="dxa"/>
          </w:tcPr>
          <w:p w14:paraId="4BBE9BF0" w14:textId="77777777" w:rsidR="00E53669" w:rsidRDefault="00E53669"/>
        </w:tc>
        <w:tc>
          <w:tcPr>
            <w:tcW w:w="2880" w:type="dxa"/>
          </w:tcPr>
          <w:p w14:paraId="6A711E87" w14:textId="77777777" w:rsidR="00E53669" w:rsidRDefault="00E53669"/>
        </w:tc>
        <w:tc>
          <w:tcPr>
            <w:tcW w:w="2880" w:type="dxa"/>
          </w:tcPr>
          <w:p w14:paraId="10AD00CE" w14:textId="77777777" w:rsidR="00E53669" w:rsidRDefault="00E53669"/>
        </w:tc>
      </w:tr>
      <w:tr w:rsidR="00E53669" w14:paraId="14E8D5D8" w14:textId="77777777">
        <w:tc>
          <w:tcPr>
            <w:tcW w:w="2880" w:type="dxa"/>
          </w:tcPr>
          <w:p w14:paraId="43370FAF" w14:textId="77777777" w:rsidR="00E53669" w:rsidRDefault="00E53669"/>
        </w:tc>
        <w:tc>
          <w:tcPr>
            <w:tcW w:w="2880" w:type="dxa"/>
          </w:tcPr>
          <w:p w14:paraId="32617209" w14:textId="77777777" w:rsidR="00E53669" w:rsidRDefault="00E53669"/>
        </w:tc>
        <w:tc>
          <w:tcPr>
            <w:tcW w:w="2880" w:type="dxa"/>
          </w:tcPr>
          <w:p w14:paraId="5F60855B" w14:textId="77777777" w:rsidR="00E53669" w:rsidRDefault="00E53669"/>
        </w:tc>
      </w:tr>
      <w:tr w:rsidR="00E53669" w14:paraId="5B951E95" w14:textId="77777777">
        <w:tc>
          <w:tcPr>
            <w:tcW w:w="2880" w:type="dxa"/>
          </w:tcPr>
          <w:p w14:paraId="43607485" w14:textId="77777777" w:rsidR="00E53669" w:rsidRDefault="00E53669"/>
        </w:tc>
        <w:tc>
          <w:tcPr>
            <w:tcW w:w="2880" w:type="dxa"/>
          </w:tcPr>
          <w:p w14:paraId="6662DCDE" w14:textId="77777777" w:rsidR="00E53669" w:rsidRDefault="00E53669"/>
        </w:tc>
        <w:tc>
          <w:tcPr>
            <w:tcW w:w="2880" w:type="dxa"/>
          </w:tcPr>
          <w:p w14:paraId="79C02695" w14:textId="77777777" w:rsidR="00E53669" w:rsidRDefault="00E53669"/>
        </w:tc>
      </w:tr>
      <w:tr w:rsidR="00E53669" w14:paraId="0AE7DFDA" w14:textId="77777777">
        <w:tc>
          <w:tcPr>
            <w:tcW w:w="2880" w:type="dxa"/>
          </w:tcPr>
          <w:p w14:paraId="02C32F19" w14:textId="77777777" w:rsidR="00E53669" w:rsidRDefault="00E53669"/>
        </w:tc>
        <w:tc>
          <w:tcPr>
            <w:tcW w:w="2880" w:type="dxa"/>
          </w:tcPr>
          <w:p w14:paraId="14F273F4" w14:textId="77777777" w:rsidR="00E53669" w:rsidRDefault="00E53669"/>
        </w:tc>
        <w:tc>
          <w:tcPr>
            <w:tcW w:w="2880" w:type="dxa"/>
          </w:tcPr>
          <w:p w14:paraId="34570F04" w14:textId="77777777" w:rsidR="00E53669" w:rsidRDefault="00E53669"/>
        </w:tc>
      </w:tr>
      <w:tr w:rsidR="00E53669" w14:paraId="122A0512" w14:textId="77777777">
        <w:tc>
          <w:tcPr>
            <w:tcW w:w="2880" w:type="dxa"/>
          </w:tcPr>
          <w:p w14:paraId="7C836809" w14:textId="77777777" w:rsidR="00E53669" w:rsidRDefault="00E53669"/>
        </w:tc>
        <w:tc>
          <w:tcPr>
            <w:tcW w:w="2880" w:type="dxa"/>
          </w:tcPr>
          <w:p w14:paraId="583B2A2A" w14:textId="77777777" w:rsidR="00E53669" w:rsidRDefault="00E53669"/>
        </w:tc>
        <w:tc>
          <w:tcPr>
            <w:tcW w:w="2880" w:type="dxa"/>
          </w:tcPr>
          <w:p w14:paraId="70CD61B3" w14:textId="77777777" w:rsidR="00E53669" w:rsidRDefault="00E53669"/>
        </w:tc>
      </w:tr>
      <w:tr w:rsidR="00E53669" w14:paraId="3275F1E3" w14:textId="77777777">
        <w:tc>
          <w:tcPr>
            <w:tcW w:w="2880" w:type="dxa"/>
          </w:tcPr>
          <w:p w14:paraId="71112C5F" w14:textId="77777777" w:rsidR="00E53669" w:rsidRDefault="00E53669"/>
        </w:tc>
        <w:tc>
          <w:tcPr>
            <w:tcW w:w="2880" w:type="dxa"/>
          </w:tcPr>
          <w:p w14:paraId="3AE0387D" w14:textId="77777777" w:rsidR="00E53669" w:rsidRDefault="00E53669"/>
        </w:tc>
        <w:tc>
          <w:tcPr>
            <w:tcW w:w="2880" w:type="dxa"/>
          </w:tcPr>
          <w:p w14:paraId="46E3F68A" w14:textId="77777777" w:rsidR="00E53669" w:rsidRDefault="00E53669"/>
        </w:tc>
      </w:tr>
      <w:tr w:rsidR="00E53669" w14:paraId="73A201BA" w14:textId="77777777">
        <w:tc>
          <w:tcPr>
            <w:tcW w:w="2880" w:type="dxa"/>
          </w:tcPr>
          <w:p w14:paraId="71CD5E90" w14:textId="77777777" w:rsidR="00E53669" w:rsidRDefault="00E53669"/>
        </w:tc>
        <w:tc>
          <w:tcPr>
            <w:tcW w:w="2880" w:type="dxa"/>
          </w:tcPr>
          <w:p w14:paraId="6EB1B6FE" w14:textId="77777777" w:rsidR="00E53669" w:rsidRDefault="00E53669"/>
        </w:tc>
        <w:tc>
          <w:tcPr>
            <w:tcW w:w="2880" w:type="dxa"/>
          </w:tcPr>
          <w:p w14:paraId="32C611B4" w14:textId="77777777" w:rsidR="00E53669" w:rsidRDefault="00E53669"/>
        </w:tc>
      </w:tr>
    </w:tbl>
    <w:p w14:paraId="29292685" w14:textId="77777777" w:rsidR="00095724" w:rsidRDefault="00095724"/>
    <w:sectPr w:rsidR="0009572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9856938">
    <w:abstractNumId w:val="8"/>
  </w:num>
  <w:num w:numId="2" w16cid:durableId="1353454055">
    <w:abstractNumId w:val="6"/>
  </w:num>
  <w:num w:numId="3" w16cid:durableId="1135952718">
    <w:abstractNumId w:val="5"/>
  </w:num>
  <w:num w:numId="4" w16cid:durableId="1612198219">
    <w:abstractNumId w:val="4"/>
  </w:num>
  <w:num w:numId="5" w16cid:durableId="1575385979">
    <w:abstractNumId w:val="7"/>
  </w:num>
  <w:num w:numId="6" w16cid:durableId="313994039">
    <w:abstractNumId w:val="3"/>
  </w:num>
  <w:num w:numId="7" w16cid:durableId="2122071098">
    <w:abstractNumId w:val="2"/>
  </w:num>
  <w:num w:numId="8" w16cid:durableId="1697850262">
    <w:abstractNumId w:val="1"/>
  </w:num>
  <w:num w:numId="9" w16cid:durableId="1290893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5724"/>
    <w:rsid w:val="0015074B"/>
    <w:rsid w:val="0029639D"/>
    <w:rsid w:val="00326F90"/>
    <w:rsid w:val="0082719C"/>
    <w:rsid w:val="00AA1D8D"/>
    <w:rsid w:val="00B47730"/>
    <w:rsid w:val="00CB0664"/>
    <w:rsid w:val="00E53669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98B9C2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2025-08-02T14:33:00Z</dcterms:modified>
  <cp:category/>
</cp:coreProperties>
</file>