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4CC63" w14:textId="21569545" w:rsidR="008B6B26" w:rsidRDefault="00000000">
      <w:pPr>
        <w:pStyle w:val="Cmsor1"/>
      </w:pPr>
      <w:r>
        <w:t xml:space="preserve">Footprint </w:t>
      </w:r>
      <w:r w:rsidR="002456FA">
        <w:t>c</w:t>
      </w:r>
      <w:r>
        <w:t xml:space="preserve">heck – Student </w:t>
      </w:r>
      <w:r w:rsidR="002456FA">
        <w:t>e</w:t>
      </w:r>
      <w:r>
        <w:t>xercise</w:t>
      </w:r>
    </w:p>
    <w:p w14:paraId="3181C9EF" w14:textId="77777777" w:rsidR="008B6B26" w:rsidRDefault="00000000">
      <w:r>
        <w:t>Instructions: Review your recent digital activity and fill in the following chart. Reflect on whether this data sharing was necessary and how you could protect your digital identity.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8B6B26" w14:paraId="4638620E" w14:textId="77777777">
        <w:tc>
          <w:tcPr>
            <w:tcW w:w="2160" w:type="dxa"/>
          </w:tcPr>
          <w:p w14:paraId="5B2C92BD" w14:textId="77777777" w:rsidR="008B6B26" w:rsidRDefault="00000000">
            <w:r>
              <w:t>Activity (e.g., downloaded an app)</w:t>
            </w:r>
          </w:p>
        </w:tc>
        <w:tc>
          <w:tcPr>
            <w:tcW w:w="2160" w:type="dxa"/>
          </w:tcPr>
          <w:p w14:paraId="58065059" w14:textId="77777777" w:rsidR="008B6B26" w:rsidRDefault="00000000">
            <w:r>
              <w:t>What data did you share?</w:t>
            </w:r>
          </w:p>
        </w:tc>
        <w:tc>
          <w:tcPr>
            <w:tcW w:w="2160" w:type="dxa"/>
          </w:tcPr>
          <w:p w14:paraId="0545518F" w14:textId="77777777" w:rsidR="008B6B26" w:rsidRDefault="00000000">
            <w:r>
              <w:t>Was it necessary?</w:t>
            </w:r>
          </w:p>
        </w:tc>
        <w:tc>
          <w:tcPr>
            <w:tcW w:w="2160" w:type="dxa"/>
          </w:tcPr>
          <w:p w14:paraId="4F568BA7" w14:textId="77777777" w:rsidR="008B6B26" w:rsidRDefault="00000000">
            <w:r>
              <w:t>How could you protect your data?</w:t>
            </w:r>
          </w:p>
        </w:tc>
      </w:tr>
      <w:tr w:rsidR="008B6B26" w14:paraId="3DE72511" w14:textId="77777777">
        <w:tc>
          <w:tcPr>
            <w:tcW w:w="2160" w:type="dxa"/>
          </w:tcPr>
          <w:p w14:paraId="7C168B7F" w14:textId="77777777" w:rsidR="008B6B26" w:rsidRDefault="008B6B26"/>
        </w:tc>
        <w:tc>
          <w:tcPr>
            <w:tcW w:w="2160" w:type="dxa"/>
          </w:tcPr>
          <w:p w14:paraId="07F2943B" w14:textId="77777777" w:rsidR="008B6B26" w:rsidRDefault="008B6B26"/>
        </w:tc>
        <w:tc>
          <w:tcPr>
            <w:tcW w:w="2160" w:type="dxa"/>
          </w:tcPr>
          <w:p w14:paraId="002D501D" w14:textId="77777777" w:rsidR="008B6B26" w:rsidRDefault="008B6B26"/>
        </w:tc>
        <w:tc>
          <w:tcPr>
            <w:tcW w:w="2160" w:type="dxa"/>
          </w:tcPr>
          <w:p w14:paraId="6567103F" w14:textId="77777777" w:rsidR="008B6B26" w:rsidRDefault="008B6B26"/>
        </w:tc>
      </w:tr>
      <w:tr w:rsidR="008B6B26" w14:paraId="481DE323" w14:textId="77777777">
        <w:tc>
          <w:tcPr>
            <w:tcW w:w="2160" w:type="dxa"/>
          </w:tcPr>
          <w:p w14:paraId="6785DFC8" w14:textId="77777777" w:rsidR="008B6B26" w:rsidRDefault="008B6B26"/>
        </w:tc>
        <w:tc>
          <w:tcPr>
            <w:tcW w:w="2160" w:type="dxa"/>
          </w:tcPr>
          <w:p w14:paraId="15E6D6FF" w14:textId="77777777" w:rsidR="008B6B26" w:rsidRDefault="008B6B26"/>
        </w:tc>
        <w:tc>
          <w:tcPr>
            <w:tcW w:w="2160" w:type="dxa"/>
          </w:tcPr>
          <w:p w14:paraId="53D2B839" w14:textId="77777777" w:rsidR="008B6B26" w:rsidRDefault="008B6B26"/>
        </w:tc>
        <w:tc>
          <w:tcPr>
            <w:tcW w:w="2160" w:type="dxa"/>
          </w:tcPr>
          <w:p w14:paraId="55F23667" w14:textId="77777777" w:rsidR="008B6B26" w:rsidRDefault="008B6B26"/>
        </w:tc>
      </w:tr>
      <w:tr w:rsidR="008B6B26" w14:paraId="79C32540" w14:textId="77777777">
        <w:tc>
          <w:tcPr>
            <w:tcW w:w="2160" w:type="dxa"/>
          </w:tcPr>
          <w:p w14:paraId="3D9F87C3" w14:textId="77777777" w:rsidR="008B6B26" w:rsidRDefault="008B6B26"/>
        </w:tc>
        <w:tc>
          <w:tcPr>
            <w:tcW w:w="2160" w:type="dxa"/>
          </w:tcPr>
          <w:p w14:paraId="2C2819B6" w14:textId="77777777" w:rsidR="008B6B26" w:rsidRDefault="008B6B26"/>
        </w:tc>
        <w:tc>
          <w:tcPr>
            <w:tcW w:w="2160" w:type="dxa"/>
          </w:tcPr>
          <w:p w14:paraId="196F14BD" w14:textId="77777777" w:rsidR="008B6B26" w:rsidRDefault="008B6B26"/>
        </w:tc>
        <w:tc>
          <w:tcPr>
            <w:tcW w:w="2160" w:type="dxa"/>
          </w:tcPr>
          <w:p w14:paraId="557B6449" w14:textId="77777777" w:rsidR="008B6B26" w:rsidRDefault="008B6B26"/>
        </w:tc>
      </w:tr>
      <w:tr w:rsidR="008B6B26" w14:paraId="6492AB91" w14:textId="77777777">
        <w:tc>
          <w:tcPr>
            <w:tcW w:w="2160" w:type="dxa"/>
          </w:tcPr>
          <w:p w14:paraId="4E78F532" w14:textId="77777777" w:rsidR="008B6B26" w:rsidRDefault="008B6B26"/>
        </w:tc>
        <w:tc>
          <w:tcPr>
            <w:tcW w:w="2160" w:type="dxa"/>
          </w:tcPr>
          <w:p w14:paraId="11635D0D" w14:textId="77777777" w:rsidR="008B6B26" w:rsidRDefault="008B6B26"/>
        </w:tc>
        <w:tc>
          <w:tcPr>
            <w:tcW w:w="2160" w:type="dxa"/>
          </w:tcPr>
          <w:p w14:paraId="2BF5860E" w14:textId="77777777" w:rsidR="008B6B26" w:rsidRDefault="008B6B26"/>
        </w:tc>
        <w:tc>
          <w:tcPr>
            <w:tcW w:w="2160" w:type="dxa"/>
          </w:tcPr>
          <w:p w14:paraId="052481C2" w14:textId="77777777" w:rsidR="008B6B26" w:rsidRDefault="008B6B26"/>
        </w:tc>
      </w:tr>
      <w:tr w:rsidR="008B6B26" w14:paraId="6492EF01" w14:textId="77777777">
        <w:tc>
          <w:tcPr>
            <w:tcW w:w="2160" w:type="dxa"/>
          </w:tcPr>
          <w:p w14:paraId="69CCCD70" w14:textId="77777777" w:rsidR="008B6B26" w:rsidRDefault="008B6B26"/>
        </w:tc>
        <w:tc>
          <w:tcPr>
            <w:tcW w:w="2160" w:type="dxa"/>
          </w:tcPr>
          <w:p w14:paraId="70F233E0" w14:textId="77777777" w:rsidR="008B6B26" w:rsidRDefault="008B6B26"/>
        </w:tc>
        <w:tc>
          <w:tcPr>
            <w:tcW w:w="2160" w:type="dxa"/>
          </w:tcPr>
          <w:p w14:paraId="16BD11B0" w14:textId="77777777" w:rsidR="008B6B26" w:rsidRDefault="008B6B26"/>
        </w:tc>
        <w:tc>
          <w:tcPr>
            <w:tcW w:w="2160" w:type="dxa"/>
          </w:tcPr>
          <w:p w14:paraId="6E5C4368" w14:textId="77777777" w:rsidR="008B6B26" w:rsidRDefault="008B6B26"/>
        </w:tc>
      </w:tr>
      <w:tr w:rsidR="008B6B26" w14:paraId="117B78C7" w14:textId="77777777">
        <w:tc>
          <w:tcPr>
            <w:tcW w:w="2160" w:type="dxa"/>
          </w:tcPr>
          <w:p w14:paraId="73E7EDB9" w14:textId="77777777" w:rsidR="008B6B26" w:rsidRDefault="008B6B26"/>
        </w:tc>
        <w:tc>
          <w:tcPr>
            <w:tcW w:w="2160" w:type="dxa"/>
          </w:tcPr>
          <w:p w14:paraId="2397D5C8" w14:textId="77777777" w:rsidR="008B6B26" w:rsidRDefault="008B6B26"/>
        </w:tc>
        <w:tc>
          <w:tcPr>
            <w:tcW w:w="2160" w:type="dxa"/>
          </w:tcPr>
          <w:p w14:paraId="12F13200" w14:textId="77777777" w:rsidR="008B6B26" w:rsidRDefault="008B6B26"/>
        </w:tc>
        <w:tc>
          <w:tcPr>
            <w:tcW w:w="2160" w:type="dxa"/>
          </w:tcPr>
          <w:p w14:paraId="4A17E365" w14:textId="77777777" w:rsidR="008B6B26" w:rsidRDefault="008B6B26"/>
        </w:tc>
      </w:tr>
      <w:tr w:rsidR="008B6B26" w14:paraId="0FE4155D" w14:textId="77777777">
        <w:tc>
          <w:tcPr>
            <w:tcW w:w="2160" w:type="dxa"/>
          </w:tcPr>
          <w:p w14:paraId="48D53106" w14:textId="77777777" w:rsidR="008B6B26" w:rsidRDefault="008B6B26"/>
        </w:tc>
        <w:tc>
          <w:tcPr>
            <w:tcW w:w="2160" w:type="dxa"/>
          </w:tcPr>
          <w:p w14:paraId="35C69F01" w14:textId="77777777" w:rsidR="008B6B26" w:rsidRDefault="008B6B26"/>
        </w:tc>
        <w:tc>
          <w:tcPr>
            <w:tcW w:w="2160" w:type="dxa"/>
          </w:tcPr>
          <w:p w14:paraId="1FCEAB74" w14:textId="77777777" w:rsidR="008B6B26" w:rsidRDefault="008B6B26"/>
        </w:tc>
        <w:tc>
          <w:tcPr>
            <w:tcW w:w="2160" w:type="dxa"/>
          </w:tcPr>
          <w:p w14:paraId="56943C8F" w14:textId="77777777" w:rsidR="008B6B26" w:rsidRDefault="008B6B26"/>
        </w:tc>
      </w:tr>
      <w:tr w:rsidR="008B6B26" w14:paraId="3FBCFBEB" w14:textId="77777777">
        <w:tc>
          <w:tcPr>
            <w:tcW w:w="2160" w:type="dxa"/>
          </w:tcPr>
          <w:p w14:paraId="3C145B57" w14:textId="77777777" w:rsidR="008B6B26" w:rsidRDefault="008B6B26"/>
        </w:tc>
        <w:tc>
          <w:tcPr>
            <w:tcW w:w="2160" w:type="dxa"/>
          </w:tcPr>
          <w:p w14:paraId="7400E82D" w14:textId="77777777" w:rsidR="008B6B26" w:rsidRDefault="008B6B26"/>
        </w:tc>
        <w:tc>
          <w:tcPr>
            <w:tcW w:w="2160" w:type="dxa"/>
          </w:tcPr>
          <w:p w14:paraId="61D802CD" w14:textId="77777777" w:rsidR="008B6B26" w:rsidRDefault="008B6B26"/>
        </w:tc>
        <w:tc>
          <w:tcPr>
            <w:tcW w:w="2160" w:type="dxa"/>
          </w:tcPr>
          <w:p w14:paraId="36F06770" w14:textId="77777777" w:rsidR="008B6B26" w:rsidRDefault="008B6B26"/>
        </w:tc>
      </w:tr>
    </w:tbl>
    <w:p w14:paraId="5019441B" w14:textId="77777777" w:rsidR="003842C0" w:rsidRDefault="003842C0"/>
    <w:sectPr w:rsidR="003842C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21071156">
    <w:abstractNumId w:val="8"/>
  </w:num>
  <w:num w:numId="2" w16cid:durableId="969168578">
    <w:abstractNumId w:val="6"/>
  </w:num>
  <w:num w:numId="3" w16cid:durableId="1910116645">
    <w:abstractNumId w:val="5"/>
  </w:num>
  <w:num w:numId="4" w16cid:durableId="473186133">
    <w:abstractNumId w:val="4"/>
  </w:num>
  <w:num w:numId="5" w16cid:durableId="1457522123">
    <w:abstractNumId w:val="7"/>
  </w:num>
  <w:num w:numId="6" w16cid:durableId="246891141">
    <w:abstractNumId w:val="3"/>
  </w:num>
  <w:num w:numId="7" w16cid:durableId="1326318770">
    <w:abstractNumId w:val="2"/>
  </w:num>
  <w:num w:numId="8" w16cid:durableId="378820686">
    <w:abstractNumId w:val="1"/>
  </w:num>
  <w:num w:numId="9" w16cid:durableId="407730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456FA"/>
    <w:rsid w:val="0029639D"/>
    <w:rsid w:val="00326F90"/>
    <w:rsid w:val="003842C0"/>
    <w:rsid w:val="008B6B26"/>
    <w:rsid w:val="00AA1D8D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3613D8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2025-08-02T14:32:00Z</dcterms:modified>
  <cp:category/>
</cp:coreProperties>
</file>