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EAD43" w14:textId="24BBB4EE" w:rsidR="002952D5" w:rsidRDefault="00000000">
      <w:pPr>
        <w:pStyle w:val="Cmsor1"/>
      </w:pPr>
      <w:r>
        <w:t xml:space="preserve">Echo </w:t>
      </w:r>
      <w:r w:rsidR="00E26124">
        <w:t>c</w:t>
      </w:r>
      <w:r>
        <w:t xml:space="preserve">hamber </w:t>
      </w:r>
      <w:r w:rsidR="00E26124">
        <w:t>s</w:t>
      </w:r>
      <w:r>
        <w:t xml:space="preserve">imulation </w:t>
      </w:r>
      <w:r w:rsidR="00E26124">
        <w:t>c</w:t>
      </w:r>
      <w:r>
        <w:t>ards</w:t>
      </w:r>
    </w:p>
    <w:p w14:paraId="4169DADA" w14:textId="6424DFB5" w:rsidR="002952D5" w:rsidRDefault="00000000">
      <w:r>
        <w:t xml:space="preserve">Instructions: </w:t>
      </w:r>
      <w:r w:rsidR="00E26124">
        <w:t>p</w:t>
      </w:r>
      <w:r>
        <w:t>rint, cut, and shuffle these cards. Distribute 6–8 per group. Teachers sort into 'Share', 'Ignore', or 'Disagree'.</w:t>
      </w:r>
    </w:p>
    <w:p w14:paraId="14FDAC3F" w14:textId="77777777" w:rsidR="002952D5" w:rsidRDefault="00000000">
      <w:pPr>
        <w:pStyle w:val="Szmozottlista"/>
      </w:pPr>
      <w:r>
        <w:t>1. "I only trust news from my favorite YouTuber."</w:t>
      </w:r>
    </w:p>
    <w:p w14:paraId="62C5B890" w14:textId="77777777" w:rsidR="002952D5" w:rsidRDefault="00000000">
      <w:pPr>
        <w:pStyle w:val="Szmozottlista"/>
      </w:pPr>
      <w:r>
        <w:t>2. "This opinion is everywhere—clearly it’s right."</w:t>
      </w:r>
    </w:p>
    <w:p w14:paraId="564657AF" w14:textId="77777777" w:rsidR="002952D5" w:rsidRDefault="00000000">
      <w:pPr>
        <w:pStyle w:val="Szmozottlista"/>
      </w:pPr>
      <w:r>
        <w:t>3. "A peer-reviewed article suggests the opposite view."</w:t>
      </w:r>
    </w:p>
    <w:p w14:paraId="639EB993" w14:textId="77777777" w:rsidR="002952D5" w:rsidRDefault="00000000">
      <w:pPr>
        <w:pStyle w:val="Szmozottlista"/>
      </w:pPr>
      <w:r>
        <w:t>4. "Everyone I follow agrees with this take."</w:t>
      </w:r>
    </w:p>
    <w:p w14:paraId="5B4236E9" w14:textId="77777777" w:rsidR="002952D5" w:rsidRDefault="00000000">
      <w:pPr>
        <w:pStyle w:val="Szmozottlista"/>
      </w:pPr>
      <w:r>
        <w:t>5. "An influencer claimed this without any sources."</w:t>
      </w:r>
    </w:p>
    <w:p w14:paraId="164161D0" w14:textId="77777777" w:rsidR="002952D5" w:rsidRDefault="00000000">
      <w:pPr>
        <w:pStyle w:val="Szmozottlista"/>
      </w:pPr>
      <w:r>
        <w:t>6. "Here’s a data chart from a neutral academic source."</w:t>
      </w:r>
    </w:p>
    <w:p w14:paraId="655221E1" w14:textId="77777777" w:rsidR="002952D5" w:rsidRDefault="00000000">
      <w:pPr>
        <w:pStyle w:val="Szmozottlista"/>
      </w:pPr>
      <w:r>
        <w:t>7. "My family all believes this, so I don’t question it."</w:t>
      </w:r>
    </w:p>
    <w:p w14:paraId="1AEAB338" w14:textId="77777777" w:rsidR="002952D5" w:rsidRDefault="00000000">
      <w:pPr>
        <w:pStyle w:val="Szmozottlista"/>
      </w:pPr>
      <w:r>
        <w:t>8. "A fact-checking site disputes this post."</w:t>
      </w:r>
    </w:p>
    <w:p w14:paraId="38EA3633" w14:textId="77777777" w:rsidR="002952D5" w:rsidRDefault="00000000">
      <w:pPr>
        <w:pStyle w:val="Szmozottlista"/>
      </w:pPr>
      <w:r>
        <w:t>9. "This meme says what I’ve always felt—it must be true."</w:t>
      </w:r>
    </w:p>
    <w:p w14:paraId="0C2E079D" w14:textId="77777777" w:rsidR="002952D5" w:rsidRDefault="00000000">
      <w:pPr>
        <w:pStyle w:val="Szmozottlista"/>
      </w:pPr>
      <w:r>
        <w:t>10. "Let’s listen to someone with a different experience."</w:t>
      </w:r>
    </w:p>
    <w:sectPr w:rsidR="002952D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7416582">
    <w:abstractNumId w:val="8"/>
  </w:num>
  <w:num w:numId="2" w16cid:durableId="1642268684">
    <w:abstractNumId w:val="6"/>
  </w:num>
  <w:num w:numId="3" w16cid:durableId="802696520">
    <w:abstractNumId w:val="5"/>
  </w:num>
  <w:num w:numId="4" w16cid:durableId="847910063">
    <w:abstractNumId w:val="4"/>
  </w:num>
  <w:num w:numId="5" w16cid:durableId="1614903961">
    <w:abstractNumId w:val="7"/>
  </w:num>
  <w:num w:numId="6" w16cid:durableId="481123791">
    <w:abstractNumId w:val="3"/>
  </w:num>
  <w:num w:numId="7" w16cid:durableId="572424057">
    <w:abstractNumId w:val="2"/>
  </w:num>
  <w:num w:numId="8" w16cid:durableId="423428208">
    <w:abstractNumId w:val="1"/>
  </w:num>
  <w:num w:numId="9" w16cid:durableId="176214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52D5"/>
    <w:rsid w:val="0029639D"/>
    <w:rsid w:val="00326F90"/>
    <w:rsid w:val="00AA1D8D"/>
    <w:rsid w:val="00B47730"/>
    <w:rsid w:val="00CB0664"/>
    <w:rsid w:val="00E2612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1A403A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2025-08-02T14:31:00Z</dcterms:modified>
  <cp:category/>
</cp:coreProperties>
</file>