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1B2A4" w14:textId="3AAEDAF1" w:rsidR="005A30B0" w:rsidRDefault="00000000">
      <w:pPr>
        <w:pStyle w:val="Cmsor1"/>
      </w:pPr>
      <w:r>
        <w:t xml:space="preserve">Think </w:t>
      </w:r>
      <w:r w:rsidR="00345E6F">
        <w:t>b</w:t>
      </w:r>
      <w:r>
        <w:t xml:space="preserve">efore </w:t>
      </w:r>
      <w:r w:rsidR="00345E6F">
        <w:t>y</w:t>
      </w:r>
      <w:r>
        <w:t xml:space="preserve">ou </w:t>
      </w:r>
      <w:r w:rsidR="00345E6F">
        <w:t>s</w:t>
      </w:r>
      <w:r>
        <w:t xml:space="preserve">hare – Decision </w:t>
      </w:r>
      <w:r w:rsidR="00345E6F">
        <w:t>t</w:t>
      </w:r>
      <w:r>
        <w:t>ree</w:t>
      </w:r>
    </w:p>
    <w:p w14:paraId="0C4F18FE" w14:textId="77777777" w:rsidR="005A30B0" w:rsidRDefault="00000000">
      <w:r>
        <w:t>Start here: Do you feel an urgent emotional reaction to the content?</w:t>
      </w:r>
    </w:p>
    <w:p w14:paraId="517E92D4" w14:textId="77777777" w:rsidR="005A30B0" w:rsidRDefault="00000000">
      <w:r>
        <w:t>→ YES → Take a breath. Pause before reacting.</w:t>
      </w:r>
      <w:r>
        <w:br/>
        <w:t>→ NO → Proceed to next step.</w:t>
      </w:r>
    </w:p>
    <w:p w14:paraId="7FD39E96" w14:textId="77777777" w:rsidR="005A30B0" w:rsidRDefault="00000000">
      <w:r>
        <w:br/>
        <w:t>Is the source known and trustworthy?</w:t>
      </w:r>
    </w:p>
    <w:p w14:paraId="7477DCF2" w14:textId="77777777" w:rsidR="005A30B0" w:rsidRDefault="00000000">
      <w:r>
        <w:t>→ YES → Check the date and evidence.</w:t>
      </w:r>
      <w:r>
        <w:br/>
        <w:t>→ NO → Research the source first.</w:t>
      </w:r>
    </w:p>
    <w:p w14:paraId="356424E1" w14:textId="77777777" w:rsidR="005A30B0" w:rsidRDefault="00000000">
      <w:r>
        <w:br/>
        <w:t>Is the content supported by facts or data?</w:t>
      </w:r>
    </w:p>
    <w:p w14:paraId="5DE7940B" w14:textId="77777777" w:rsidR="005A30B0" w:rsidRDefault="00000000">
      <w:r>
        <w:t>→ YES → Consider context and motive.</w:t>
      </w:r>
      <w:r>
        <w:br/>
        <w:t>→ NO → Verify before sharing.</w:t>
      </w:r>
    </w:p>
    <w:p w14:paraId="18274EB4" w14:textId="77777777" w:rsidR="005A30B0" w:rsidRDefault="00000000">
      <w:r>
        <w:br/>
        <w:t>Could the content harm someone or reinforce bias?</w:t>
      </w:r>
    </w:p>
    <w:p w14:paraId="370307AA" w14:textId="77777777" w:rsidR="005A30B0" w:rsidRDefault="00000000">
      <w:r>
        <w:t>→ YES → Consider not sharing or addressing it with care.</w:t>
      </w:r>
      <w:r>
        <w:br/>
        <w:t>→ NO → OK to share, but stay mindful.</w:t>
      </w:r>
    </w:p>
    <w:p w14:paraId="0A49C80C" w14:textId="77777777" w:rsidR="005A30B0" w:rsidRDefault="00000000">
      <w:r>
        <w:br/>
        <w:t>Conclusion: Sharing mindfully sets a powerful example for students and peers.</w:t>
      </w:r>
    </w:p>
    <w:sectPr w:rsidR="005A30B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altName w:val="Courier New"/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zmozott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zmozottlist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Felsorol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Felsorol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zmozott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20800252">
    <w:abstractNumId w:val="8"/>
  </w:num>
  <w:num w:numId="2" w16cid:durableId="1876653855">
    <w:abstractNumId w:val="6"/>
  </w:num>
  <w:num w:numId="3" w16cid:durableId="1324548593">
    <w:abstractNumId w:val="5"/>
  </w:num>
  <w:num w:numId="4" w16cid:durableId="659965202">
    <w:abstractNumId w:val="4"/>
  </w:num>
  <w:num w:numId="5" w16cid:durableId="1722710828">
    <w:abstractNumId w:val="7"/>
  </w:num>
  <w:num w:numId="6" w16cid:durableId="874775963">
    <w:abstractNumId w:val="3"/>
  </w:num>
  <w:num w:numId="7" w16cid:durableId="1134374967">
    <w:abstractNumId w:val="2"/>
  </w:num>
  <w:num w:numId="8" w16cid:durableId="1649432150">
    <w:abstractNumId w:val="1"/>
  </w:num>
  <w:num w:numId="9" w16cid:durableId="9794590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45E6F"/>
    <w:rsid w:val="005A30B0"/>
    <w:rsid w:val="00AA1D8D"/>
    <w:rsid w:val="00B47730"/>
    <w:rsid w:val="00CB0664"/>
    <w:rsid w:val="00FC693F"/>
    <w:rsid w:val="00FE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B55E8A"/>
  <w14:defaultImageDpi w14:val="300"/>
  <w15:docId w15:val="{BB38D64C-1DA6-D847-929D-C777F9A2F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C693F"/>
  </w:style>
  <w:style w:type="paragraph" w:styleId="Cmsor1">
    <w:name w:val="heading 1"/>
    <w:basedOn w:val="Norml"/>
    <w:next w:val="Norml"/>
    <w:link w:val="Cmsor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/>
    <w:rsid w:val="00FC693F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">
    <w:name w:val="Title"/>
    <w:basedOn w:val="Norml"/>
    <w:next w:val="Norml"/>
    <w:link w:val="Cm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/>
    <w:rsid w:val="00FC693F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AA1D8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/>
    <w:rsid w:val="00AA1D8D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l"/>
    <w:uiPriority w:val="99"/>
    <w:unhideWhenUsed/>
    <w:rsid w:val="00326F90"/>
    <w:pPr>
      <w:ind w:left="1080" w:hanging="360"/>
      <w:contextualSpacing/>
    </w:pPr>
  </w:style>
  <w:style w:type="paragraph" w:styleId="Felsorols">
    <w:name w:val="List Bullet"/>
    <w:basedOn w:val="Norml"/>
    <w:uiPriority w:val="99"/>
    <w:unhideWhenUsed/>
    <w:rsid w:val="00326F90"/>
    <w:pPr>
      <w:numPr>
        <w:numId w:val="1"/>
      </w:numPr>
      <w:contextualSpacing/>
    </w:pPr>
  </w:style>
  <w:style w:type="paragraph" w:styleId="Felsorols2">
    <w:name w:val="List Bullet 2"/>
    <w:basedOn w:val="Norml"/>
    <w:uiPriority w:val="99"/>
    <w:unhideWhenUsed/>
    <w:rsid w:val="00326F90"/>
    <w:pPr>
      <w:numPr>
        <w:numId w:val="2"/>
      </w:numPr>
      <w:contextualSpacing/>
    </w:pPr>
  </w:style>
  <w:style w:type="paragraph" w:styleId="Felsorols3">
    <w:name w:val="List Bullet 3"/>
    <w:basedOn w:val="Norml"/>
    <w:uiPriority w:val="99"/>
    <w:unhideWhenUsed/>
    <w:rsid w:val="00326F90"/>
    <w:pPr>
      <w:numPr>
        <w:numId w:val="3"/>
      </w:numPr>
      <w:contextualSpacing/>
    </w:pPr>
  </w:style>
  <w:style w:type="paragraph" w:styleId="Szmozottlista">
    <w:name w:val="List Number"/>
    <w:basedOn w:val="Norml"/>
    <w:uiPriority w:val="99"/>
    <w:unhideWhenUsed/>
    <w:rsid w:val="00326F90"/>
    <w:pPr>
      <w:numPr>
        <w:numId w:val="5"/>
      </w:numPr>
      <w:contextualSpacing/>
    </w:pPr>
  </w:style>
  <w:style w:type="paragraph" w:styleId="Szmozottlista2">
    <w:name w:val="List Number 2"/>
    <w:basedOn w:val="Norml"/>
    <w:uiPriority w:val="99"/>
    <w:unhideWhenUsed/>
    <w:rsid w:val="0029639D"/>
    <w:pPr>
      <w:numPr>
        <w:numId w:val="6"/>
      </w:numPr>
      <w:contextualSpacing/>
    </w:pPr>
  </w:style>
  <w:style w:type="paragraph" w:styleId="Szmozottlista3">
    <w:name w:val="List Number 3"/>
    <w:basedOn w:val="Norml"/>
    <w:uiPriority w:val="99"/>
    <w:unhideWhenUsed/>
    <w:rsid w:val="0029639D"/>
    <w:pPr>
      <w:numPr>
        <w:numId w:val="7"/>
      </w:numPr>
      <w:contextualSpacing/>
    </w:pPr>
  </w:style>
  <w:style w:type="paragraph" w:styleId="Listafolytatsa">
    <w:name w:val="List Continue"/>
    <w:basedOn w:val="Norml"/>
    <w:uiPriority w:val="99"/>
    <w:unhideWhenUsed/>
    <w:rsid w:val="0029639D"/>
    <w:pPr>
      <w:spacing w:after="120"/>
      <w:ind w:left="360"/>
      <w:contextualSpacing/>
    </w:pPr>
  </w:style>
  <w:style w:type="paragraph" w:styleId="Listafolytatsa2">
    <w:name w:val="List Continue 2"/>
    <w:basedOn w:val="Norml"/>
    <w:uiPriority w:val="99"/>
    <w:unhideWhenUsed/>
    <w:rsid w:val="0029639D"/>
    <w:pPr>
      <w:spacing w:after="120"/>
      <w:ind w:left="720"/>
      <w:contextualSpacing/>
    </w:pPr>
  </w:style>
  <w:style w:type="paragraph" w:styleId="Listafolytatsa3">
    <w:name w:val="List Continue 3"/>
    <w:basedOn w:val="Norml"/>
    <w:uiPriority w:val="99"/>
    <w:unhideWhenUsed/>
    <w:rsid w:val="0029639D"/>
    <w:pPr>
      <w:spacing w:after="120"/>
      <w:ind w:left="1080"/>
      <w:contextualSpacing/>
    </w:pPr>
  </w:style>
  <w:style w:type="paragraph" w:styleId="Makrszvege">
    <w:name w:val="macro"/>
    <w:link w:val="Makrszvege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szvegeChar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/>
    <w:rsid w:val="00FC693F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FC693F"/>
    <w:rPr>
      <w:i/>
      <w:iCs/>
      <w:color w:val="000000" w:themeColor="tex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iemels2">
    <w:name w:val="Strong"/>
    <w:basedOn w:val="Bekezdsalapbettpusa"/>
    <w:uiPriority w:val="22"/>
    <w:qFormat/>
    <w:rsid w:val="00FC693F"/>
    <w:rPr>
      <w:b/>
      <w:bCs/>
    </w:rPr>
  </w:style>
  <w:style w:type="character" w:styleId="Kiemels">
    <w:name w:val="Emphasis"/>
    <w:basedOn w:val="Bekezdsalapbettpusa"/>
    <w:uiPriority w:val="20"/>
    <w:qFormat/>
    <w:rsid w:val="00FC693F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C693F"/>
    <w:rPr>
      <w:b/>
      <w:bCs/>
      <w:i/>
      <w:iCs/>
      <w:color w:val="4F81BD" w:themeColor="accent1"/>
    </w:rPr>
  </w:style>
  <w:style w:type="character" w:styleId="Finomkiemels">
    <w:name w:val="Subtle Emphasis"/>
    <w:basedOn w:val="Bekezdsalapbettpusa"/>
    <w:uiPriority w:val="19"/>
    <w:qFormat/>
    <w:rsid w:val="00FC693F"/>
    <w:rPr>
      <w:i/>
      <w:iCs/>
      <w:color w:val="808080" w:themeColor="text1" w:themeTint="7F"/>
    </w:rPr>
  </w:style>
  <w:style w:type="character" w:styleId="Erskiemels">
    <w:name w:val="Intense Emphasis"/>
    <w:basedOn w:val="Bekezdsalapbettpusa"/>
    <w:uiPriority w:val="21"/>
    <w:qFormat/>
    <w:rsid w:val="00FC693F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FC693F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FC693F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Turcsányi-Szabó Márta</cp:lastModifiedBy>
  <cp:revision>2</cp:revision>
  <dcterms:created xsi:type="dcterms:W3CDTF">2013-12-23T23:15:00Z</dcterms:created>
  <dcterms:modified xsi:type="dcterms:W3CDTF">2025-08-02T14:47:00Z</dcterms:modified>
  <cp:category/>
</cp:coreProperties>
</file>