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27B82" w14:textId="6655E201" w:rsidR="00E23188" w:rsidRDefault="00000000">
      <w:pPr>
        <w:pStyle w:val="Cmsor1"/>
      </w:pPr>
      <w:r>
        <w:t xml:space="preserve">5-Point </w:t>
      </w:r>
      <w:r w:rsidR="00314068">
        <w:t>i</w:t>
      </w:r>
      <w:r>
        <w:t xml:space="preserve">nformation </w:t>
      </w:r>
      <w:r w:rsidR="00314068">
        <w:t>h</w:t>
      </w:r>
      <w:r>
        <w:t xml:space="preserve">ygiene </w:t>
      </w:r>
      <w:r w:rsidR="00314068">
        <w:t>c</w:t>
      </w:r>
      <w:r>
        <w:t>hecklist</w:t>
      </w:r>
    </w:p>
    <w:p w14:paraId="5AF930CC" w14:textId="77777777" w:rsidR="00E23188" w:rsidRDefault="00000000">
      <w:pPr>
        <w:pStyle w:val="Szmozottlista"/>
      </w:pPr>
      <w:r>
        <w:t>1. SOURCE: Is the original source credible and verifiable?</w:t>
      </w:r>
    </w:p>
    <w:p w14:paraId="24D1E4A4" w14:textId="77777777" w:rsidR="00E23188" w:rsidRDefault="00000000">
      <w:pPr>
        <w:pStyle w:val="Szmozottlista"/>
      </w:pPr>
      <w:r>
        <w:t>2. DATE: Is the content recent or being recirculated out of context?</w:t>
      </w:r>
    </w:p>
    <w:p w14:paraId="233D3BF3" w14:textId="77777777" w:rsidR="00E23188" w:rsidRDefault="00000000">
      <w:pPr>
        <w:pStyle w:val="Szmozottlista"/>
      </w:pPr>
      <w:r>
        <w:t>3. EMOTION: Does the content try to provoke strong emotions (anger, fear, joy)?</w:t>
      </w:r>
    </w:p>
    <w:p w14:paraId="7F31A0FB" w14:textId="77777777" w:rsidR="00E23188" w:rsidRDefault="00000000">
      <w:pPr>
        <w:pStyle w:val="Szmozottlista"/>
      </w:pPr>
      <w:r>
        <w:t>4. EVIDENCE: Is there evidence (links, data, quotes) to support the claim?</w:t>
      </w:r>
    </w:p>
    <w:p w14:paraId="2DF9B6DE" w14:textId="77777777" w:rsidR="00E23188" w:rsidRDefault="00000000">
      <w:pPr>
        <w:pStyle w:val="Szmozottlista"/>
      </w:pPr>
      <w:r>
        <w:t>5. MOTIVE: Who benefits if I share this—and why might it have been created?</w:t>
      </w:r>
    </w:p>
    <w:p w14:paraId="5FE93BE3" w14:textId="77777777" w:rsidR="00E23188" w:rsidRDefault="00000000">
      <w:r>
        <w:br/>
        <w:t>Tip: If 2 or more items raise concerns—don’t share without verifying!</w:t>
      </w:r>
    </w:p>
    <w:sectPr w:rsidR="00E23188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altName w:val="Courier New"/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zmozottlist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zmozottlist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Felsorol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Felsorol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zmozott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Felsorol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19294687">
    <w:abstractNumId w:val="8"/>
  </w:num>
  <w:num w:numId="2" w16cid:durableId="604268818">
    <w:abstractNumId w:val="6"/>
  </w:num>
  <w:num w:numId="3" w16cid:durableId="1096097480">
    <w:abstractNumId w:val="5"/>
  </w:num>
  <w:num w:numId="4" w16cid:durableId="1240293513">
    <w:abstractNumId w:val="4"/>
  </w:num>
  <w:num w:numId="5" w16cid:durableId="315493170">
    <w:abstractNumId w:val="7"/>
  </w:num>
  <w:num w:numId="6" w16cid:durableId="1492794639">
    <w:abstractNumId w:val="3"/>
  </w:num>
  <w:num w:numId="7" w16cid:durableId="1217082795">
    <w:abstractNumId w:val="2"/>
  </w:num>
  <w:num w:numId="8" w16cid:durableId="231963386">
    <w:abstractNumId w:val="1"/>
  </w:num>
  <w:num w:numId="9" w16cid:durableId="1386759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14068"/>
    <w:rsid w:val="00326F90"/>
    <w:rsid w:val="00AA1D8D"/>
    <w:rsid w:val="00B47730"/>
    <w:rsid w:val="00CB0664"/>
    <w:rsid w:val="00E23188"/>
    <w:rsid w:val="00FC693F"/>
    <w:rsid w:val="00FE3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2E40CD"/>
  <w14:defaultImageDpi w14:val="300"/>
  <w15:docId w15:val="{BB38D64C-1DA6-D847-929D-C777F9A2F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C693F"/>
  </w:style>
  <w:style w:type="paragraph" w:styleId="Cmsor1">
    <w:name w:val="heading 1"/>
    <w:basedOn w:val="Norml"/>
    <w:next w:val="Norml"/>
    <w:link w:val="Cmsor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618BF"/>
  </w:style>
  <w:style w:type="paragraph" w:styleId="llb">
    <w:name w:val="footer"/>
    <w:basedOn w:val="Norml"/>
    <w:link w:val="llb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618BF"/>
  </w:style>
  <w:style w:type="paragraph" w:styleId="Nincstrkz">
    <w:name w:val="No Spacing"/>
    <w:uiPriority w:val="1"/>
    <w:qFormat/>
    <w:rsid w:val="00FC693F"/>
    <w:pPr>
      <w:spacing w:after="0" w:line="240" w:lineRule="auto"/>
    </w:pPr>
  </w:style>
  <w:style w:type="character" w:customStyle="1" w:styleId="Cmsor1Char">
    <w:name w:val="Címsor 1 Char"/>
    <w:basedOn w:val="Bekezdsalapbettpusa"/>
    <w:link w:val="Cmsor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">
    <w:name w:val="Title"/>
    <w:basedOn w:val="Norml"/>
    <w:next w:val="Norml"/>
    <w:link w:val="Cm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aszerbekezds">
    <w:name w:val="List Paragraph"/>
    <w:basedOn w:val="Norml"/>
    <w:uiPriority w:val="34"/>
    <w:qFormat/>
    <w:rsid w:val="00FC693F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AA1D8D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AA1D8D"/>
  </w:style>
  <w:style w:type="paragraph" w:styleId="Szvegtrzs2">
    <w:name w:val="Body Text 2"/>
    <w:basedOn w:val="Norml"/>
    <w:link w:val="Szvegtrzs2Char"/>
    <w:uiPriority w:val="99"/>
    <w:unhideWhenUsed/>
    <w:rsid w:val="00AA1D8D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rsid w:val="00AA1D8D"/>
  </w:style>
  <w:style w:type="paragraph" w:styleId="Szvegtrzs3">
    <w:name w:val="Body Text 3"/>
    <w:basedOn w:val="Norml"/>
    <w:link w:val="Szvegtrzs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AA1D8D"/>
    <w:rPr>
      <w:sz w:val="16"/>
      <w:szCs w:val="16"/>
    </w:rPr>
  </w:style>
  <w:style w:type="paragraph" w:styleId="Lista">
    <w:name w:val="List"/>
    <w:basedOn w:val="Norm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l"/>
    <w:uiPriority w:val="99"/>
    <w:unhideWhenUsed/>
    <w:rsid w:val="00326F90"/>
    <w:pPr>
      <w:ind w:left="1080" w:hanging="360"/>
      <w:contextualSpacing/>
    </w:pPr>
  </w:style>
  <w:style w:type="paragraph" w:styleId="Felsorols">
    <w:name w:val="List Bullet"/>
    <w:basedOn w:val="Norml"/>
    <w:uiPriority w:val="99"/>
    <w:unhideWhenUsed/>
    <w:rsid w:val="00326F90"/>
    <w:pPr>
      <w:numPr>
        <w:numId w:val="1"/>
      </w:numPr>
      <w:contextualSpacing/>
    </w:pPr>
  </w:style>
  <w:style w:type="paragraph" w:styleId="Felsorols2">
    <w:name w:val="List Bullet 2"/>
    <w:basedOn w:val="Norml"/>
    <w:uiPriority w:val="99"/>
    <w:unhideWhenUsed/>
    <w:rsid w:val="00326F90"/>
    <w:pPr>
      <w:numPr>
        <w:numId w:val="2"/>
      </w:numPr>
      <w:contextualSpacing/>
    </w:pPr>
  </w:style>
  <w:style w:type="paragraph" w:styleId="Felsorols3">
    <w:name w:val="List Bullet 3"/>
    <w:basedOn w:val="Norml"/>
    <w:uiPriority w:val="99"/>
    <w:unhideWhenUsed/>
    <w:rsid w:val="00326F90"/>
    <w:pPr>
      <w:numPr>
        <w:numId w:val="3"/>
      </w:numPr>
      <w:contextualSpacing/>
    </w:pPr>
  </w:style>
  <w:style w:type="paragraph" w:styleId="Szmozottlista">
    <w:name w:val="List Number"/>
    <w:basedOn w:val="Norml"/>
    <w:uiPriority w:val="99"/>
    <w:unhideWhenUsed/>
    <w:rsid w:val="00326F90"/>
    <w:pPr>
      <w:numPr>
        <w:numId w:val="5"/>
      </w:numPr>
      <w:contextualSpacing/>
    </w:pPr>
  </w:style>
  <w:style w:type="paragraph" w:styleId="Szmozottlista2">
    <w:name w:val="List Number 2"/>
    <w:basedOn w:val="Norml"/>
    <w:uiPriority w:val="99"/>
    <w:unhideWhenUsed/>
    <w:rsid w:val="0029639D"/>
    <w:pPr>
      <w:numPr>
        <w:numId w:val="6"/>
      </w:numPr>
      <w:contextualSpacing/>
    </w:pPr>
  </w:style>
  <w:style w:type="paragraph" w:styleId="Szmozottlista3">
    <w:name w:val="List Number 3"/>
    <w:basedOn w:val="Norml"/>
    <w:uiPriority w:val="99"/>
    <w:unhideWhenUsed/>
    <w:rsid w:val="0029639D"/>
    <w:pPr>
      <w:numPr>
        <w:numId w:val="7"/>
      </w:numPr>
      <w:contextualSpacing/>
    </w:pPr>
  </w:style>
  <w:style w:type="paragraph" w:styleId="Listafolytatsa">
    <w:name w:val="List Continue"/>
    <w:basedOn w:val="Norml"/>
    <w:uiPriority w:val="99"/>
    <w:unhideWhenUsed/>
    <w:rsid w:val="0029639D"/>
    <w:pPr>
      <w:spacing w:after="120"/>
      <w:ind w:left="360"/>
      <w:contextualSpacing/>
    </w:pPr>
  </w:style>
  <w:style w:type="paragraph" w:styleId="Listafolytatsa2">
    <w:name w:val="List Continue 2"/>
    <w:basedOn w:val="Norml"/>
    <w:uiPriority w:val="99"/>
    <w:unhideWhenUsed/>
    <w:rsid w:val="0029639D"/>
    <w:pPr>
      <w:spacing w:after="120"/>
      <w:ind w:left="720"/>
      <w:contextualSpacing/>
    </w:pPr>
  </w:style>
  <w:style w:type="paragraph" w:styleId="Listafolytatsa3">
    <w:name w:val="List Continue 3"/>
    <w:basedOn w:val="Norml"/>
    <w:uiPriority w:val="99"/>
    <w:unhideWhenUsed/>
    <w:rsid w:val="0029639D"/>
    <w:pPr>
      <w:spacing w:after="120"/>
      <w:ind w:left="1080"/>
      <w:contextualSpacing/>
    </w:pPr>
  </w:style>
  <w:style w:type="paragraph" w:styleId="Makrszvege">
    <w:name w:val="macro"/>
    <w:link w:val="Makrszvege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szvegeChar">
    <w:name w:val="Makró szövege Char"/>
    <w:basedOn w:val="Bekezdsalapbettpusa"/>
    <w:link w:val="Makrszvege"/>
    <w:uiPriority w:val="99"/>
    <w:rsid w:val="0029639D"/>
    <w:rPr>
      <w:rFonts w:ascii="Courier" w:hAnsi="Courier"/>
      <w:sz w:val="20"/>
      <w:szCs w:val="20"/>
    </w:rPr>
  </w:style>
  <w:style w:type="paragraph" w:styleId="Idzet">
    <w:name w:val="Quote"/>
    <w:basedOn w:val="Norml"/>
    <w:next w:val="Norml"/>
    <w:link w:val="IdzetChar"/>
    <w:uiPriority w:val="29"/>
    <w:qFormat/>
    <w:rsid w:val="00FC693F"/>
    <w:rPr>
      <w:i/>
      <w:iCs/>
      <w:color w:val="000000" w:themeColor="text1"/>
    </w:rPr>
  </w:style>
  <w:style w:type="character" w:customStyle="1" w:styleId="IdzetChar">
    <w:name w:val="Idézet Char"/>
    <w:basedOn w:val="Bekezdsalapbettpusa"/>
    <w:link w:val="Idzet"/>
    <w:uiPriority w:val="29"/>
    <w:rsid w:val="00FC693F"/>
    <w:rPr>
      <w:i/>
      <w:iCs/>
      <w:color w:val="000000" w:themeColor="text1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palrs">
    <w:name w:val="caption"/>
    <w:basedOn w:val="Norml"/>
    <w:next w:val="Norm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iemels2">
    <w:name w:val="Strong"/>
    <w:basedOn w:val="Bekezdsalapbettpusa"/>
    <w:uiPriority w:val="22"/>
    <w:qFormat/>
    <w:rsid w:val="00FC693F"/>
    <w:rPr>
      <w:b/>
      <w:bCs/>
    </w:rPr>
  </w:style>
  <w:style w:type="character" w:styleId="Kiemels">
    <w:name w:val="Emphasis"/>
    <w:basedOn w:val="Bekezdsalapbettpusa"/>
    <w:uiPriority w:val="20"/>
    <w:qFormat/>
    <w:rsid w:val="00FC693F"/>
    <w:rPr>
      <w:i/>
      <w:iCs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C693F"/>
    <w:rPr>
      <w:b/>
      <w:bCs/>
      <w:i/>
      <w:iCs/>
      <w:color w:val="4F81BD" w:themeColor="accent1"/>
    </w:rPr>
  </w:style>
  <w:style w:type="character" w:styleId="Finomkiemels">
    <w:name w:val="Subtle Emphasis"/>
    <w:basedOn w:val="Bekezdsalapbettpusa"/>
    <w:uiPriority w:val="19"/>
    <w:qFormat/>
    <w:rsid w:val="00FC693F"/>
    <w:rPr>
      <w:i/>
      <w:iCs/>
      <w:color w:val="808080" w:themeColor="text1" w:themeTint="7F"/>
    </w:rPr>
  </w:style>
  <w:style w:type="character" w:styleId="Erskiemels">
    <w:name w:val="Intense Emphasis"/>
    <w:basedOn w:val="Bekezdsalapbettpusa"/>
    <w:uiPriority w:val="21"/>
    <w:qFormat/>
    <w:rsid w:val="00FC693F"/>
    <w:rPr>
      <w:b/>
      <w:bCs/>
      <w:i/>
      <w:iCs/>
      <w:color w:val="4F81BD" w:themeColor="accent1"/>
    </w:rPr>
  </w:style>
  <w:style w:type="character" w:styleId="Finomhivatkozs">
    <w:name w:val="Subtle Reference"/>
    <w:basedOn w:val="Bekezdsalapbettpusa"/>
    <w:uiPriority w:val="31"/>
    <w:qFormat/>
    <w:rsid w:val="00FC693F"/>
    <w:rPr>
      <w:smallCaps/>
      <w:color w:val="C0504D" w:themeColor="accent2"/>
      <w:u w:val="single"/>
    </w:rPr>
  </w:style>
  <w:style w:type="character" w:styleId="Ershivatkozs">
    <w:name w:val="Intense Reference"/>
    <w:basedOn w:val="Bekezdsalapbettpus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vcme">
    <w:name w:val="Book Title"/>
    <w:basedOn w:val="Bekezdsalapbettpusa"/>
    <w:uiPriority w:val="33"/>
    <w:qFormat/>
    <w:rsid w:val="00FC693F"/>
    <w:rPr>
      <w:b/>
      <w:bCs/>
      <w:smallCaps/>
      <w:spacing w:val="5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FC693F"/>
    <w:pPr>
      <w:outlineLvl w:val="9"/>
    </w:pPr>
  </w:style>
  <w:style w:type="table" w:styleId="Rcsostblzat">
    <w:name w:val="Table Grid"/>
    <w:basedOn w:val="Normltblzat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lgostnus">
    <w:name w:val="Light Shading"/>
    <w:basedOn w:val="Normltblzat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lgosrnykols1jellszn">
    <w:name w:val="Light Shading Accent 1"/>
    <w:basedOn w:val="Normltblzat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lgosrnykols2jellszn">
    <w:name w:val="Light Shading Accent 2"/>
    <w:basedOn w:val="Normltblzat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lgosrnykols3jellszn">
    <w:name w:val="Light Shading Accent 3"/>
    <w:basedOn w:val="Normltblzat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lgosrnykols4jellszn">
    <w:name w:val="Light Shading Accent 4"/>
    <w:basedOn w:val="Normltblzat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lgosrnykols5jellszn">
    <w:name w:val="Light Shading Accent 5"/>
    <w:basedOn w:val="Normltblzat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lgosrnykols6jellszn">
    <w:name w:val="Light Shading Accent 6"/>
    <w:basedOn w:val="Normltblzat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lgoslista">
    <w:name w:val="Light List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lgoslista1jellszn">
    <w:name w:val="Light List Accent 1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lgoslista2jellszn">
    <w:name w:val="Light List Accent 2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lgoslista3jellszn">
    <w:name w:val="Light List Accent 3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lgoslista4jellszn">
    <w:name w:val="Light List Accent 4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lgoslista5jellszn">
    <w:name w:val="Light List Accent 5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lgoslista6jellszn">
    <w:name w:val="Light List Accent 6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lgosrcs">
    <w:name w:val="Light Grid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lgosrcs1jellszn">
    <w:name w:val="Light Grid Accent 1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lgosrcs2jellszn">
    <w:name w:val="Light Grid Accent 2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lgosrcs3jellszn">
    <w:name w:val="Light Grid Accent 3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lgosrcs4jellszn">
    <w:name w:val="Light Grid Accent 4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lgosrcs5jellszn">
    <w:name w:val="Light Grid Accent 5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lgosrcs6jellszn">
    <w:name w:val="Light Grid Accent 6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Kzepesrnykols1">
    <w:name w:val="Medium Shading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1jellszn">
    <w:name w:val="Medium Shading 1 Accent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2jellszn">
    <w:name w:val="Medium Shading 1 Accent 2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3jellszn">
    <w:name w:val="Medium Shading 1 Accent 3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4jellszn">
    <w:name w:val="Medium Shading 1 Accent 4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5jellszn">
    <w:name w:val="Medium Shading 1 Accent 5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6jellszn">
    <w:name w:val="Medium Shading 1 Accent 6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2">
    <w:name w:val="Medium Shading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1jellszn">
    <w:name w:val="Medium Shading 2 Accent 1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2jellszn">
    <w:name w:val="Medium Shading 2 Accent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3jellszn">
    <w:name w:val="Medium Shading 2 Accent 3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4jellszn">
    <w:name w:val="Medium Shading 2 Accent 4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5jellszn">
    <w:name w:val="Medium Shading 2 Accent 5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6jellszn">
    <w:name w:val="Medium Shading 2 Accent 6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lista1">
    <w:name w:val="Medium Lis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Kzepeslista11jellszn">
    <w:name w:val="Medium List 1 Accen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Kzepeslista12jellszn">
    <w:name w:val="Medium List 1 Accent 2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Kzepeslista13jellszn">
    <w:name w:val="Medium List 1 Accent 3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zepeslista14jellszn">
    <w:name w:val="Medium List 1 Accent 4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Kzepeslista15jellszn">
    <w:name w:val="Medium List 1 Accent 5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Kzepeslista16jellszn">
    <w:name w:val="Medium List 1 Accent 6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Kzepeslista2">
    <w:name w:val="Medium Lis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1jellszn">
    <w:name w:val="Medium List 2 Accent 1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2jellszn">
    <w:name w:val="Medium List 2 Accen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3jellszn">
    <w:name w:val="Medium List 2 Accent 3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4jellszn">
    <w:name w:val="Medium List 2 Accent 4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5jellszn">
    <w:name w:val="Medium List 2 Accent 5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6jellszn">
    <w:name w:val="Medium List 2 Accent 6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rcs1">
    <w:name w:val="Medium Grid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zepesrcs11jellszn">
    <w:name w:val="Medium Grid 1 Accent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zepesrcs12jellszn">
    <w:name w:val="Medium Grid 1 Accent 2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zepesrcs13jellszn">
    <w:name w:val="Medium Grid 1 Accent 3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zepesrcs14jellszn">
    <w:name w:val="Medium Grid 1 Accent 4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zepesrcs15jellszn">
    <w:name w:val="Medium Grid 1 Accent 5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zepesrcs16jellszn">
    <w:name w:val="Medium Grid 1 Accent 6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Kzepesrcs2">
    <w:name w:val="Medium Grid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1jellszn">
    <w:name w:val="Medium Grid 2 Accent 1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2jellszn">
    <w:name w:val="Medium Grid 2 Accent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3jellszn">
    <w:name w:val="Medium Grid 2 Accent 3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4jellszn">
    <w:name w:val="Medium Grid 2 Accent 4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5jellszn">
    <w:name w:val="Medium Grid 2 Accent 5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6jellszn">
    <w:name w:val="Medium Grid 2 Accent 6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3">
    <w:name w:val="Medium Grid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Kzepesrcs31jellszn">
    <w:name w:val="Medium Grid 3 Accent 1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Kzepesrcs32jellszn">
    <w:name w:val="Medium Grid 3 Accent 2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Kzepesrcs33jellszn">
    <w:name w:val="Medium Grid 3 Accent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Kzepesrcs34jellszn">
    <w:name w:val="Medium Grid 3 Accent 4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Kzepesrcs35jellszn">
    <w:name w:val="Medium Grid 3 Accent 5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Kzepesrcs36jellszn">
    <w:name w:val="Medium Grid 3 Accent 6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ttlista">
    <w:name w:val="Dark List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Sttlista1jellszn">
    <w:name w:val="Dark List Accent 1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Sttlista2jellszn">
    <w:name w:val="Dark List Accent 2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Sttlista3jellszn">
    <w:name w:val="Dark List Accent 3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Sttlista4jellszn">
    <w:name w:val="Dark List Accent 4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Sttlista5jellszn">
    <w:name w:val="Dark List Accent 5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Sttlista6jellszn">
    <w:name w:val="Dark List Accent 6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znesrnykols">
    <w:name w:val="Colorful Shading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1jellszn">
    <w:name w:val="Colorful Shading Accent 1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2jellszn">
    <w:name w:val="Colorful Shading Accent 2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3jellszn">
    <w:name w:val="Colorful Shading Accent 3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nykols4jellszn">
    <w:name w:val="Colorful Shading Accent 4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5jellszn">
    <w:name w:val="Colorful Shading Accent 5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6jellszn">
    <w:name w:val="Colorful Shading Accent 6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lista">
    <w:name w:val="Colorful List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zneslista1jellszn">
    <w:name w:val="Colorful List Accent 1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zneslista2jellszn">
    <w:name w:val="Colorful List Accent 2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zneslista3jellszn">
    <w:name w:val="Colorful List Accent 3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zneslista4jellszn">
    <w:name w:val="Colorful List Accent 4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zneslista5jellszn">
    <w:name w:val="Colorful List Accent 5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zneslista6jellszn">
    <w:name w:val="Colorful List Accent 6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znesrcs">
    <w:name w:val="Colorful Grid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znesrcs1jellszn">
    <w:name w:val="Colorful Grid Accent 1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znesrcs2jellszn">
    <w:name w:val="Colorful Grid Accent 2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znesrcs3jellszn">
    <w:name w:val="Colorful Grid Accent 3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cs4jellszn">
    <w:name w:val="Colorful Grid Accent 4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znesrcs5jellszn">
    <w:name w:val="Colorful Grid Accent 5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znesrcs6jellszn">
    <w:name w:val="Colorful Grid Accent 6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Turcsányi-Szabó Márta</cp:lastModifiedBy>
  <cp:revision>2</cp:revision>
  <dcterms:created xsi:type="dcterms:W3CDTF">2013-12-23T23:15:00Z</dcterms:created>
  <dcterms:modified xsi:type="dcterms:W3CDTF">2025-08-02T14:27:00Z</dcterms:modified>
  <cp:category/>
</cp:coreProperties>
</file>