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92F56" w14:textId="6EFF5194" w:rsidR="001E73C5" w:rsidRDefault="00000000">
      <w:pPr>
        <w:pStyle w:val="Cm"/>
      </w:pPr>
      <w:r>
        <w:t xml:space="preserve">Reply </w:t>
      </w:r>
      <w:r w:rsidR="00DF209C">
        <w:t>r</w:t>
      </w:r>
      <w:r>
        <w:t xml:space="preserve">ewrite </w:t>
      </w:r>
      <w:r w:rsidR="00DF209C">
        <w:t>w</w:t>
      </w:r>
      <w:r>
        <w:t>orksheet</w:t>
      </w:r>
    </w:p>
    <w:p w14:paraId="1049DBA0" w14:textId="77777777" w:rsidR="001E73C5" w:rsidRDefault="00000000">
      <w:r>
        <w:t>Use this worksheet to analyze an online comment thread and rewrite it using netiquette principles. Focus on reducing hostility, correcting misinformation respectfully, and fostering healthy dialogue.</w:t>
      </w:r>
    </w:p>
    <w:p w14:paraId="7C7B3362" w14:textId="3FA0EAA2" w:rsidR="001E73C5" w:rsidRDefault="00000000">
      <w:pPr>
        <w:pStyle w:val="Cmsor1"/>
      </w:pPr>
      <w:r>
        <w:t xml:space="preserve">Part 1: Original </w:t>
      </w:r>
      <w:r w:rsidR="00DF209C">
        <w:t>t</w:t>
      </w:r>
      <w:r>
        <w:t>hread</w:t>
      </w:r>
    </w:p>
    <w:p w14:paraId="1D6F2187" w14:textId="77777777" w:rsidR="001E73C5" w:rsidRDefault="00000000">
      <w:r>
        <w:t>Copy or summarize the original comments (include tone/emotions):</w:t>
      </w:r>
    </w:p>
    <w:p w14:paraId="4B65F350" w14:textId="77777777" w:rsidR="001E73C5" w:rsidRDefault="00000000">
      <w:r>
        <w:br/>
      </w:r>
      <w:r>
        <w:br/>
      </w:r>
      <w:r>
        <w:br/>
      </w:r>
    </w:p>
    <w:p w14:paraId="2134118A" w14:textId="516C9E42" w:rsidR="001E73C5" w:rsidRDefault="00000000">
      <w:pPr>
        <w:pStyle w:val="Cmsor1"/>
      </w:pPr>
      <w:r>
        <w:t xml:space="preserve">Part 2: Identify </w:t>
      </w:r>
      <w:r w:rsidR="00DF209C">
        <w:t>t</w:t>
      </w:r>
      <w:r>
        <w:t>riggers</w:t>
      </w:r>
    </w:p>
    <w:p w14:paraId="6591ADED" w14:textId="77777777" w:rsidR="001E73C5" w:rsidRDefault="00000000">
      <w:r>
        <w:t>• Which emotional triggers (anger, sarcasm, misinformation) do you notice?</w:t>
      </w:r>
      <w:r>
        <w:br/>
        <w:t>• Which netiquette principles were ignored?</w:t>
      </w:r>
    </w:p>
    <w:p w14:paraId="20CA524A" w14:textId="77777777" w:rsidR="001E73C5" w:rsidRDefault="00000000">
      <w:r>
        <w:br/>
      </w:r>
      <w:r>
        <w:br/>
      </w:r>
    </w:p>
    <w:p w14:paraId="0CC397A9" w14:textId="54876DCB" w:rsidR="001E73C5" w:rsidRDefault="00000000">
      <w:pPr>
        <w:pStyle w:val="Cmsor1"/>
      </w:pPr>
      <w:r>
        <w:t xml:space="preserve">Part 3: Rewrite </w:t>
      </w:r>
      <w:r w:rsidR="00DF209C">
        <w:t>u</w:t>
      </w:r>
      <w:r>
        <w:t>sing Netiquette</w:t>
      </w:r>
    </w:p>
    <w:p w14:paraId="469DD967" w14:textId="77777777" w:rsidR="001E73C5" w:rsidRDefault="00000000">
      <w:r>
        <w:t>Rewrite the conversation applying 3+ netiquette principles:</w:t>
      </w:r>
    </w:p>
    <w:p w14:paraId="30AA284C" w14:textId="77777777" w:rsidR="001E73C5" w:rsidRDefault="00000000">
      <w:r>
        <w:br/>
      </w:r>
      <w:r>
        <w:br/>
      </w:r>
      <w:r>
        <w:br/>
      </w:r>
      <w:r>
        <w:br/>
      </w:r>
      <w:r>
        <w:br/>
      </w:r>
    </w:p>
    <w:p w14:paraId="0AD8CA53" w14:textId="14EF3AC2" w:rsidR="001E73C5" w:rsidRDefault="00000000">
      <w:pPr>
        <w:pStyle w:val="Cmsor1"/>
      </w:pPr>
      <w:r>
        <w:t xml:space="preserve">Reflection </w:t>
      </w:r>
      <w:r w:rsidR="00DF209C">
        <w:t>q</w:t>
      </w:r>
      <w:r>
        <w:t>uestions</w:t>
      </w:r>
    </w:p>
    <w:p w14:paraId="39D6760B" w14:textId="77777777" w:rsidR="001E73C5" w:rsidRDefault="00000000">
      <w:r>
        <w:t>1. How did the tone of your rewrite change the message?</w:t>
      </w:r>
      <w:r>
        <w:br/>
        <w:t>2. How might this approach reduce trolling or misinformation spread?</w:t>
      </w:r>
    </w:p>
    <w:sectPr w:rsidR="001E73C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58954518">
    <w:abstractNumId w:val="8"/>
  </w:num>
  <w:num w:numId="2" w16cid:durableId="1270548798">
    <w:abstractNumId w:val="6"/>
  </w:num>
  <w:num w:numId="3" w16cid:durableId="782531654">
    <w:abstractNumId w:val="5"/>
  </w:num>
  <w:num w:numId="4" w16cid:durableId="1553956529">
    <w:abstractNumId w:val="4"/>
  </w:num>
  <w:num w:numId="5" w16cid:durableId="2011979735">
    <w:abstractNumId w:val="7"/>
  </w:num>
  <w:num w:numId="6" w16cid:durableId="1059520791">
    <w:abstractNumId w:val="3"/>
  </w:num>
  <w:num w:numId="7" w16cid:durableId="1084104224">
    <w:abstractNumId w:val="2"/>
  </w:num>
  <w:num w:numId="8" w16cid:durableId="1361126908">
    <w:abstractNumId w:val="1"/>
  </w:num>
  <w:num w:numId="9" w16cid:durableId="1820532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E73C5"/>
    <w:rsid w:val="0029639D"/>
    <w:rsid w:val="00326F90"/>
    <w:rsid w:val="00AA1D8D"/>
    <w:rsid w:val="00B47730"/>
    <w:rsid w:val="00CB0664"/>
    <w:rsid w:val="00DF209C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2F1142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Turcsányi-Szabó Márta</cp:lastModifiedBy>
  <cp:revision>2</cp:revision>
  <dcterms:created xsi:type="dcterms:W3CDTF">2013-12-23T23:15:00Z</dcterms:created>
  <dcterms:modified xsi:type="dcterms:W3CDTF">2025-08-02T14:40:00Z</dcterms:modified>
  <cp:category/>
</cp:coreProperties>
</file>