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F2248" w14:textId="5E70ABC0" w:rsidR="00B177CB" w:rsidRDefault="00000000">
      <w:pPr>
        <w:pStyle w:val="Cmsor1"/>
      </w:pPr>
      <w:r>
        <w:t xml:space="preserve">🧠 Classroom </w:t>
      </w:r>
      <w:r w:rsidR="007D434E">
        <w:t>h</w:t>
      </w:r>
      <w:r>
        <w:t xml:space="preserve">andout: Spot the </w:t>
      </w:r>
      <w:r w:rsidR="007D434E">
        <w:t>b</w:t>
      </w:r>
      <w:r>
        <w:t>ot!</w:t>
      </w:r>
    </w:p>
    <w:p w14:paraId="69E2CEB7" w14:textId="77777777" w:rsidR="00B177CB" w:rsidRDefault="00000000">
      <w:r>
        <w:t>Instructions: In small groups, examine the following social media profiles and decide whether each one is likely a bot or a real human. Use the checklist provided to guide your reasoning.</w:t>
      </w:r>
    </w:p>
    <w:p w14:paraId="3D2122EA" w14:textId="77777777" w:rsidR="00B177CB" w:rsidRDefault="00000000">
      <w:pPr>
        <w:pStyle w:val="Cmsor2"/>
      </w:pPr>
      <w:r>
        <w:t>Checklist: Bot or Not?</w:t>
      </w:r>
    </w:p>
    <w:p w14:paraId="3B453C15" w14:textId="77777777" w:rsidR="00B177CB" w:rsidRDefault="00000000">
      <w:r>
        <w:t>- Repetitive or unusual posting patterns</w:t>
      </w:r>
    </w:p>
    <w:p w14:paraId="6A1EB9A2" w14:textId="77777777" w:rsidR="00B177CB" w:rsidRDefault="00000000">
      <w:r>
        <w:t>- Lack of personal photos or engagement</w:t>
      </w:r>
    </w:p>
    <w:p w14:paraId="37C46B0C" w14:textId="77777777" w:rsidR="00B177CB" w:rsidRDefault="00000000">
      <w:r>
        <w:t>- Username with random numbers</w:t>
      </w:r>
    </w:p>
    <w:p w14:paraId="054B741E" w14:textId="77777777" w:rsidR="00B177CB" w:rsidRDefault="00000000">
      <w:r>
        <w:t>- Extreme political/emotional content</w:t>
      </w:r>
    </w:p>
    <w:p w14:paraId="3AB264B0" w14:textId="77777777" w:rsidR="00B177CB" w:rsidRDefault="00000000">
      <w:r>
        <w:t>- Copy-pasted content across accounts</w:t>
      </w:r>
    </w:p>
    <w:p w14:paraId="68CD79D8" w14:textId="11FBA83C" w:rsidR="00B177CB" w:rsidRDefault="00000000">
      <w:pPr>
        <w:pStyle w:val="Cmsor2"/>
      </w:pPr>
      <w:r>
        <w:t xml:space="preserve">Example </w:t>
      </w:r>
      <w:r w:rsidR="007D434E">
        <w:t>p</w:t>
      </w:r>
      <w:r>
        <w:t>rofiles (Summaries)</w:t>
      </w:r>
    </w:p>
    <w:p w14:paraId="2DC83F5E" w14:textId="77777777" w:rsidR="00B177CB" w:rsidRDefault="00000000">
      <w:r>
        <w:t>1. Account A: Shares 50+ tweets per day, all from the same news source, no replies or original content.</w:t>
      </w:r>
    </w:p>
    <w:p w14:paraId="7633C233" w14:textId="77777777" w:rsidR="00B177CB" w:rsidRDefault="00000000">
      <w:r>
        <w:t>2. Account B: Posts occasional family photos, replies to friends, and jokes about local events.</w:t>
      </w:r>
    </w:p>
    <w:p w14:paraId="3AAE228D" w14:textId="77777777" w:rsidR="00B177CB" w:rsidRDefault="00000000">
      <w:r>
        <w:t>3. Account C: Joins trends quickly, retweets content across many topics, bio has no info.</w:t>
      </w:r>
    </w:p>
    <w:p w14:paraId="45705703" w14:textId="77777777" w:rsidR="00B177CB" w:rsidRDefault="00000000">
      <w:r>
        <w:t>4. Account D: Expresses strong political views only, never replies to comments, always retweets from the same group.</w:t>
      </w:r>
    </w:p>
    <w:p w14:paraId="01C6D520" w14:textId="77777777" w:rsidR="00B177CB" w:rsidRDefault="00000000">
      <w:r>
        <w:br/>
        <w:t>Task: Decide which are bots and justify your decision.</w:t>
      </w:r>
    </w:p>
    <w:sectPr w:rsidR="00B177C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4868946">
    <w:abstractNumId w:val="8"/>
  </w:num>
  <w:num w:numId="2" w16cid:durableId="999890277">
    <w:abstractNumId w:val="6"/>
  </w:num>
  <w:num w:numId="3" w16cid:durableId="2116249480">
    <w:abstractNumId w:val="5"/>
  </w:num>
  <w:num w:numId="4" w16cid:durableId="1895040226">
    <w:abstractNumId w:val="4"/>
  </w:num>
  <w:num w:numId="5" w16cid:durableId="1413968757">
    <w:abstractNumId w:val="7"/>
  </w:num>
  <w:num w:numId="6" w16cid:durableId="992759825">
    <w:abstractNumId w:val="3"/>
  </w:num>
  <w:num w:numId="7" w16cid:durableId="100036524">
    <w:abstractNumId w:val="2"/>
  </w:num>
  <w:num w:numId="8" w16cid:durableId="1279098676">
    <w:abstractNumId w:val="1"/>
  </w:num>
  <w:num w:numId="9" w16cid:durableId="45837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D434E"/>
    <w:rsid w:val="00AA1D8D"/>
    <w:rsid w:val="00B177CB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87B8AE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2025-08-02T14:29:00Z</dcterms:modified>
  <cp:category/>
</cp:coreProperties>
</file>