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97976" w14:textId="429BD7C5" w:rsidR="00097638" w:rsidRDefault="00000000">
      <w:pPr>
        <w:pStyle w:val="Cm"/>
      </w:pPr>
      <w:r>
        <w:t xml:space="preserve">Inbox </w:t>
      </w:r>
      <w:r w:rsidR="00987001">
        <w:t>d</w:t>
      </w:r>
      <w:r>
        <w:t xml:space="preserve">etective </w:t>
      </w:r>
      <w:r w:rsidR="00987001">
        <w:t>e</w:t>
      </w:r>
      <w:r>
        <w:t xml:space="preserve">mail </w:t>
      </w:r>
      <w:r w:rsidR="00987001">
        <w:t>p</w:t>
      </w:r>
      <w:r>
        <w:t>ack</w:t>
      </w:r>
    </w:p>
    <w:p w14:paraId="3285638F" w14:textId="42749492" w:rsidR="00097638" w:rsidRDefault="00000000">
      <w:pPr>
        <w:pStyle w:val="Cmsor1"/>
      </w:pPr>
      <w:r>
        <w:t xml:space="preserve">Email 1: Real </w:t>
      </w:r>
      <w:r w:rsidR="00987001">
        <w:t>s</w:t>
      </w:r>
      <w:r>
        <w:t xml:space="preserve">chool </w:t>
      </w:r>
      <w:r w:rsidR="00987001">
        <w:t>n</w:t>
      </w:r>
      <w:r>
        <w:t>ewsletter</w:t>
      </w:r>
    </w:p>
    <w:p w14:paraId="42492790" w14:textId="413375EC" w:rsidR="00097638" w:rsidRDefault="00000000">
      <w:r>
        <w:t>From: newsletter@localprimaryschool.edu</w:t>
      </w:r>
      <w:r>
        <w:br/>
        <w:t xml:space="preserve">Subject: October </w:t>
      </w:r>
      <w:r w:rsidR="00987001">
        <w:t>u</w:t>
      </w:r>
      <w:r>
        <w:t xml:space="preserve">pdates and </w:t>
      </w:r>
      <w:r w:rsidR="00987001">
        <w:t>e</w:t>
      </w:r>
      <w:r>
        <w:t>vents!</w:t>
      </w:r>
      <w:r>
        <w:br/>
      </w:r>
      <w:r>
        <w:br/>
        <w:t>Dear Parents,</w:t>
      </w:r>
      <w:r>
        <w:br/>
      </w:r>
      <w:r>
        <w:br/>
        <w:t>We hope this message finds you well! Please check our October schedule here: https://localprimaryschool.edu/events.</w:t>
      </w:r>
      <w:r>
        <w:br/>
      </w:r>
      <w:r>
        <w:br/>
        <w:t>Warm regards,</w:t>
      </w:r>
      <w:r>
        <w:br/>
        <w:t>The School Team</w:t>
      </w:r>
    </w:p>
    <w:p w14:paraId="0B7F8526" w14:textId="1C737E45" w:rsidR="00097638" w:rsidRDefault="00000000">
      <w:pPr>
        <w:pStyle w:val="Cmsor1"/>
      </w:pPr>
      <w:r>
        <w:t xml:space="preserve">Email 2: Phishing </w:t>
      </w:r>
      <w:r w:rsidR="00987001">
        <w:t>a</w:t>
      </w:r>
      <w:r>
        <w:t>ttempt</w:t>
      </w:r>
    </w:p>
    <w:p w14:paraId="3623C15F" w14:textId="77777777" w:rsidR="00097638" w:rsidRDefault="00000000">
      <w:r>
        <w:t>From: admin@secure-account-checker.com</w:t>
      </w:r>
      <w:r>
        <w:br/>
        <w:t>Subject: URGENT: Account Closure Imminent</w:t>
      </w:r>
      <w:r>
        <w:br/>
      </w:r>
      <w:r>
        <w:br/>
        <w:t>Dear User,</w:t>
      </w:r>
      <w:r>
        <w:br/>
      </w:r>
      <w:r>
        <w:br/>
        <w:t>We detected suspicious activity in your account. Click the link below to verify your credentials:</w:t>
      </w:r>
      <w:r>
        <w:br/>
        <w:t>http://secure-account-checker.com/login</w:t>
      </w:r>
      <w:r>
        <w:br/>
      </w:r>
      <w:r>
        <w:br/>
        <w:t>If you don’t act within 24 hours, your account will be closed.</w:t>
      </w:r>
      <w:r>
        <w:br/>
      </w:r>
      <w:r>
        <w:br/>
        <w:t>Sincerely,</w:t>
      </w:r>
      <w:r>
        <w:br/>
        <w:t>Security Team</w:t>
      </w:r>
    </w:p>
    <w:p w14:paraId="14BE26B1" w14:textId="281120B7" w:rsidR="00097638" w:rsidRDefault="00000000">
      <w:pPr>
        <w:pStyle w:val="Cmsor1"/>
      </w:pPr>
      <w:r>
        <w:t xml:space="preserve">Email 3: Disinformation </w:t>
      </w:r>
      <w:r w:rsidR="00987001">
        <w:t>c</w:t>
      </w:r>
      <w:r>
        <w:t xml:space="preserve">hain </w:t>
      </w:r>
      <w:r w:rsidR="00987001">
        <w:t>m</w:t>
      </w:r>
      <w:r>
        <w:t>ail</w:t>
      </w:r>
    </w:p>
    <w:p w14:paraId="5DDF0B39" w14:textId="77777777" w:rsidR="00097638" w:rsidRDefault="00000000">
      <w:r>
        <w:t>From: forwardthisnow@unknownsource.org</w:t>
      </w:r>
      <w:r>
        <w:br/>
        <w:t>Subject: SECRET HEALTH CURE HIDDEN BY BIG PHARMA!!!</w:t>
      </w:r>
      <w:r>
        <w:br/>
      </w:r>
      <w:r>
        <w:br/>
        <w:t>Read this NOW before it’s deleted: garlic water cures cancer! Doctors don’t want you to know!</w:t>
      </w:r>
      <w:r>
        <w:br/>
        <w:t>Click here: http://miraclehealth.fakehealthinfo.biz</w:t>
      </w:r>
      <w:r>
        <w:br/>
      </w:r>
      <w:r>
        <w:br/>
        <w:t>Forward this to 10 people or else this will be banned.</w:t>
      </w:r>
    </w:p>
    <w:sectPr w:rsidR="0009763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80442210">
    <w:abstractNumId w:val="8"/>
  </w:num>
  <w:num w:numId="2" w16cid:durableId="1844779222">
    <w:abstractNumId w:val="6"/>
  </w:num>
  <w:num w:numId="3" w16cid:durableId="501894608">
    <w:abstractNumId w:val="5"/>
  </w:num>
  <w:num w:numId="4" w16cid:durableId="520627133">
    <w:abstractNumId w:val="4"/>
  </w:num>
  <w:num w:numId="5" w16cid:durableId="1476028690">
    <w:abstractNumId w:val="7"/>
  </w:num>
  <w:num w:numId="6" w16cid:durableId="1253707261">
    <w:abstractNumId w:val="3"/>
  </w:num>
  <w:num w:numId="7" w16cid:durableId="1625427101">
    <w:abstractNumId w:val="2"/>
  </w:num>
  <w:num w:numId="8" w16cid:durableId="148254443">
    <w:abstractNumId w:val="1"/>
  </w:num>
  <w:num w:numId="9" w16cid:durableId="104619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7638"/>
    <w:rsid w:val="0015074B"/>
    <w:rsid w:val="0029639D"/>
    <w:rsid w:val="00326F90"/>
    <w:rsid w:val="00987001"/>
    <w:rsid w:val="00AA1D8D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D16C23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123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Turcsányi-Szabó Márta</cp:lastModifiedBy>
  <cp:revision>2</cp:revision>
  <dcterms:created xsi:type="dcterms:W3CDTF">2013-12-23T23:15:00Z</dcterms:created>
  <dcterms:modified xsi:type="dcterms:W3CDTF">2025-08-02T14:37:00Z</dcterms:modified>
  <cp:category/>
</cp:coreProperties>
</file>