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1E62A3" w14:textId="5D8108A1" w:rsidR="005F36ED" w:rsidRDefault="00000000">
      <w:pPr>
        <w:pStyle w:val="Cm"/>
      </w:pPr>
      <w:r>
        <w:t xml:space="preserve">Email </w:t>
      </w:r>
      <w:r w:rsidR="00D37AA4">
        <w:t>r</w:t>
      </w:r>
      <w:r>
        <w:t xml:space="preserve">ed </w:t>
      </w:r>
      <w:r w:rsidR="00D37AA4">
        <w:t>f</w:t>
      </w:r>
      <w:r>
        <w:t xml:space="preserve">lags </w:t>
      </w:r>
      <w:r w:rsidR="00D37AA4">
        <w:t>c</w:t>
      </w:r>
      <w:r>
        <w:t>hecklist</w:t>
      </w:r>
    </w:p>
    <w:p w14:paraId="12BAF523" w14:textId="77777777" w:rsidR="005F36ED" w:rsidRDefault="00000000">
      <w:pPr>
        <w:pStyle w:val="Felsorols"/>
      </w:pPr>
      <w:r>
        <w:t>1. Sender email address matches official domain? (e.g., @school.edu)</w:t>
      </w:r>
    </w:p>
    <w:p w14:paraId="295B052D" w14:textId="77777777" w:rsidR="005F36ED" w:rsidRDefault="00000000">
      <w:pPr>
        <w:pStyle w:val="Felsorols"/>
      </w:pPr>
      <w:r>
        <w:t>2. Unexpected sense of urgency or threat? (e.g., ‘Act now or lose access!’)</w:t>
      </w:r>
    </w:p>
    <w:p w14:paraId="23E25170" w14:textId="77777777" w:rsidR="005F36ED" w:rsidRDefault="00000000">
      <w:pPr>
        <w:pStyle w:val="Felsorols"/>
      </w:pPr>
      <w:r>
        <w:t>3. Poor grammar or misspellings?</w:t>
      </w:r>
    </w:p>
    <w:p w14:paraId="3C5AF11B" w14:textId="77777777" w:rsidR="005F36ED" w:rsidRDefault="00000000">
      <w:pPr>
        <w:pStyle w:val="Felsorols"/>
      </w:pPr>
      <w:r>
        <w:t>4. Suspicious links? Hover to check true destination.</w:t>
      </w:r>
    </w:p>
    <w:p w14:paraId="07E0743A" w14:textId="77777777" w:rsidR="005F36ED" w:rsidRDefault="00000000">
      <w:pPr>
        <w:pStyle w:val="Felsorols"/>
      </w:pPr>
      <w:r>
        <w:t>5. Requests for personal info or passwords?</w:t>
      </w:r>
    </w:p>
    <w:p w14:paraId="48D77943" w14:textId="77777777" w:rsidR="005F36ED" w:rsidRDefault="00000000">
      <w:pPr>
        <w:pStyle w:val="Felsorols"/>
      </w:pPr>
      <w:r>
        <w:t>6. Strange or generic greeting? (‘Dear User’ vs. your name)</w:t>
      </w:r>
    </w:p>
    <w:p w14:paraId="0D53CEEB" w14:textId="77777777" w:rsidR="005F36ED" w:rsidRDefault="00000000">
      <w:pPr>
        <w:pStyle w:val="Felsorols"/>
      </w:pPr>
      <w:r>
        <w:t>7. Claims of secret or exclusive information?</w:t>
      </w:r>
    </w:p>
    <w:p w14:paraId="6335BD19" w14:textId="77777777" w:rsidR="005F36ED" w:rsidRDefault="00000000">
      <w:pPr>
        <w:pStyle w:val="Felsorols"/>
      </w:pPr>
      <w:r>
        <w:t>8. Attachment from unknown sender? (avoid opening)</w:t>
      </w:r>
    </w:p>
    <w:p w14:paraId="1FA45CF9" w14:textId="77777777" w:rsidR="005F36ED" w:rsidRDefault="00000000">
      <w:pPr>
        <w:pStyle w:val="Felsorols"/>
      </w:pPr>
      <w:r>
        <w:t>9. Offers too good to be true?</w:t>
      </w:r>
    </w:p>
    <w:p w14:paraId="7F8F7DB7" w14:textId="77777777" w:rsidR="005F36ED" w:rsidRDefault="00000000">
      <w:pPr>
        <w:pStyle w:val="Felsorols"/>
      </w:pPr>
      <w:r>
        <w:t>10. Emotionally charged or fear-based language?</w:t>
      </w:r>
    </w:p>
    <w:sectPr w:rsidR="005F36ED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ourier">
    <w:altName w:val="Courier New"/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zmozottlist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zmozottlist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Felsorol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Felsorol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zmozottlist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Felsorol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90025914">
    <w:abstractNumId w:val="8"/>
  </w:num>
  <w:num w:numId="2" w16cid:durableId="501747998">
    <w:abstractNumId w:val="6"/>
  </w:num>
  <w:num w:numId="3" w16cid:durableId="2145275336">
    <w:abstractNumId w:val="5"/>
  </w:num>
  <w:num w:numId="4" w16cid:durableId="1775900623">
    <w:abstractNumId w:val="4"/>
  </w:num>
  <w:num w:numId="5" w16cid:durableId="814879281">
    <w:abstractNumId w:val="7"/>
  </w:num>
  <w:num w:numId="6" w16cid:durableId="2043286444">
    <w:abstractNumId w:val="3"/>
  </w:num>
  <w:num w:numId="7" w16cid:durableId="1769618070">
    <w:abstractNumId w:val="2"/>
  </w:num>
  <w:num w:numId="8" w16cid:durableId="1562903994">
    <w:abstractNumId w:val="1"/>
  </w:num>
  <w:num w:numId="9" w16cid:durableId="6622722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5F36ED"/>
    <w:rsid w:val="00AA1D8D"/>
    <w:rsid w:val="00B47730"/>
    <w:rsid w:val="00CB0664"/>
    <w:rsid w:val="00D37AA4"/>
    <w:rsid w:val="00FC693F"/>
    <w:rsid w:val="00FE3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B72A5B7"/>
  <w14:defaultImageDpi w14:val="300"/>
  <w15:docId w15:val="{BB38D64C-1DA6-D847-929D-C777F9A2F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C693F"/>
  </w:style>
  <w:style w:type="paragraph" w:styleId="Cmsor1">
    <w:name w:val="heading 1"/>
    <w:basedOn w:val="Norml"/>
    <w:next w:val="Norml"/>
    <w:link w:val="Cmsor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618BF"/>
  </w:style>
  <w:style w:type="paragraph" w:styleId="llb">
    <w:name w:val="footer"/>
    <w:basedOn w:val="Norml"/>
    <w:link w:val="llb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618BF"/>
  </w:style>
  <w:style w:type="paragraph" w:styleId="Nincstrkz">
    <w:name w:val="No Spacing"/>
    <w:uiPriority w:val="1"/>
    <w:qFormat/>
    <w:rsid w:val="00FC693F"/>
    <w:pPr>
      <w:spacing w:after="0" w:line="240" w:lineRule="auto"/>
    </w:pPr>
  </w:style>
  <w:style w:type="character" w:customStyle="1" w:styleId="Cmsor1Char">
    <w:name w:val="Címsor 1 Char"/>
    <w:basedOn w:val="Bekezdsalapbettpusa"/>
    <w:link w:val="Cmsor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msor2Char">
    <w:name w:val="Címsor 2 Char"/>
    <w:basedOn w:val="Bekezdsalapbettpusa"/>
    <w:link w:val="Cmsor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">
    <w:name w:val="Title"/>
    <w:basedOn w:val="Norml"/>
    <w:next w:val="Norml"/>
    <w:link w:val="Cm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mChar">
    <w:name w:val="Cím Char"/>
    <w:basedOn w:val="Bekezdsalapbettpusa"/>
    <w:link w:val="Cm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cm">
    <w:name w:val="Subtitle"/>
    <w:basedOn w:val="Norml"/>
    <w:next w:val="Norml"/>
    <w:link w:val="Alcm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cmChar">
    <w:name w:val="Alcím Char"/>
    <w:basedOn w:val="Bekezdsalapbettpusa"/>
    <w:link w:val="Alcm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aszerbekezds">
    <w:name w:val="List Paragraph"/>
    <w:basedOn w:val="Norml"/>
    <w:uiPriority w:val="34"/>
    <w:qFormat/>
    <w:rsid w:val="00FC693F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AA1D8D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AA1D8D"/>
  </w:style>
  <w:style w:type="paragraph" w:styleId="Szvegtrzs2">
    <w:name w:val="Body Text 2"/>
    <w:basedOn w:val="Norml"/>
    <w:link w:val="Szvegtrzs2Char"/>
    <w:uiPriority w:val="99"/>
    <w:unhideWhenUsed/>
    <w:rsid w:val="00AA1D8D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uiPriority w:val="99"/>
    <w:rsid w:val="00AA1D8D"/>
  </w:style>
  <w:style w:type="paragraph" w:styleId="Szvegtrzs3">
    <w:name w:val="Body Text 3"/>
    <w:basedOn w:val="Norml"/>
    <w:link w:val="Szvegtrzs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AA1D8D"/>
    <w:rPr>
      <w:sz w:val="16"/>
      <w:szCs w:val="16"/>
    </w:rPr>
  </w:style>
  <w:style w:type="paragraph" w:styleId="Lista">
    <w:name w:val="List"/>
    <w:basedOn w:val="Norm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l"/>
    <w:uiPriority w:val="99"/>
    <w:unhideWhenUsed/>
    <w:rsid w:val="00326F90"/>
    <w:pPr>
      <w:ind w:left="1080" w:hanging="360"/>
      <w:contextualSpacing/>
    </w:pPr>
  </w:style>
  <w:style w:type="paragraph" w:styleId="Felsorols">
    <w:name w:val="List Bullet"/>
    <w:basedOn w:val="Norml"/>
    <w:uiPriority w:val="99"/>
    <w:unhideWhenUsed/>
    <w:rsid w:val="00326F90"/>
    <w:pPr>
      <w:numPr>
        <w:numId w:val="1"/>
      </w:numPr>
      <w:contextualSpacing/>
    </w:pPr>
  </w:style>
  <w:style w:type="paragraph" w:styleId="Felsorols2">
    <w:name w:val="List Bullet 2"/>
    <w:basedOn w:val="Norml"/>
    <w:uiPriority w:val="99"/>
    <w:unhideWhenUsed/>
    <w:rsid w:val="00326F90"/>
    <w:pPr>
      <w:numPr>
        <w:numId w:val="2"/>
      </w:numPr>
      <w:contextualSpacing/>
    </w:pPr>
  </w:style>
  <w:style w:type="paragraph" w:styleId="Felsorols3">
    <w:name w:val="List Bullet 3"/>
    <w:basedOn w:val="Norml"/>
    <w:uiPriority w:val="99"/>
    <w:unhideWhenUsed/>
    <w:rsid w:val="00326F90"/>
    <w:pPr>
      <w:numPr>
        <w:numId w:val="3"/>
      </w:numPr>
      <w:contextualSpacing/>
    </w:pPr>
  </w:style>
  <w:style w:type="paragraph" w:styleId="Szmozottlista">
    <w:name w:val="List Number"/>
    <w:basedOn w:val="Norml"/>
    <w:uiPriority w:val="99"/>
    <w:unhideWhenUsed/>
    <w:rsid w:val="00326F90"/>
    <w:pPr>
      <w:numPr>
        <w:numId w:val="5"/>
      </w:numPr>
      <w:contextualSpacing/>
    </w:pPr>
  </w:style>
  <w:style w:type="paragraph" w:styleId="Szmozottlista2">
    <w:name w:val="List Number 2"/>
    <w:basedOn w:val="Norml"/>
    <w:uiPriority w:val="99"/>
    <w:unhideWhenUsed/>
    <w:rsid w:val="0029639D"/>
    <w:pPr>
      <w:numPr>
        <w:numId w:val="6"/>
      </w:numPr>
      <w:contextualSpacing/>
    </w:pPr>
  </w:style>
  <w:style w:type="paragraph" w:styleId="Szmozottlista3">
    <w:name w:val="List Number 3"/>
    <w:basedOn w:val="Norml"/>
    <w:uiPriority w:val="99"/>
    <w:unhideWhenUsed/>
    <w:rsid w:val="0029639D"/>
    <w:pPr>
      <w:numPr>
        <w:numId w:val="7"/>
      </w:numPr>
      <w:contextualSpacing/>
    </w:pPr>
  </w:style>
  <w:style w:type="paragraph" w:styleId="Listafolytatsa">
    <w:name w:val="List Continue"/>
    <w:basedOn w:val="Norml"/>
    <w:uiPriority w:val="99"/>
    <w:unhideWhenUsed/>
    <w:rsid w:val="0029639D"/>
    <w:pPr>
      <w:spacing w:after="120"/>
      <w:ind w:left="360"/>
      <w:contextualSpacing/>
    </w:pPr>
  </w:style>
  <w:style w:type="paragraph" w:styleId="Listafolytatsa2">
    <w:name w:val="List Continue 2"/>
    <w:basedOn w:val="Norml"/>
    <w:uiPriority w:val="99"/>
    <w:unhideWhenUsed/>
    <w:rsid w:val="0029639D"/>
    <w:pPr>
      <w:spacing w:after="120"/>
      <w:ind w:left="720"/>
      <w:contextualSpacing/>
    </w:pPr>
  </w:style>
  <w:style w:type="paragraph" w:styleId="Listafolytatsa3">
    <w:name w:val="List Continue 3"/>
    <w:basedOn w:val="Norml"/>
    <w:uiPriority w:val="99"/>
    <w:unhideWhenUsed/>
    <w:rsid w:val="0029639D"/>
    <w:pPr>
      <w:spacing w:after="120"/>
      <w:ind w:left="1080"/>
      <w:contextualSpacing/>
    </w:pPr>
  </w:style>
  <w:style w:type="paragraph" w:styleId="Makrszvege">
    <w:name w:val="macro"/>
    <w:link w:val="Makrszvege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szvegeChar">
    <w:name w:val="Makró szövege Char"/>
    <w:basedOn w:val="Bekezdsalapbettpusa"/>
    <w:link w:val="Makrszvege"/>
    <w:uiPriority w:val="99"/>
    <w:rsid w:val="0029639D"/>
    <w:rPr>
      <w:rFonts w:ascii="Courier" w:hAnsi="Courier"/>
      <w:sz w:val="20"/>
      <w:szCs w:val="20"/>
    </w:rPr>
  </w:style>
  <w:style w:type="paragraph" w:styleId="Idzet">
    <w:name w:val="Quote"/>
    <w:basedOn w:val="Norml"/>
    <w:next w:val="Norml"/>
    <w:link w:val="IdzetChar"/>
    <w:uiPriority w:val="29"/>
    <w:qFormat/>
    <w:rsid w:val="00FC693F"/>
    <w:rPr>
      <w:i/>
      <w:iCs/>
      <w:color w:val="000000" w:themeColor="text1"/>
    </w:rPr>
  </w:style>
  <w:style w:type="character" w:customStyle="1" w:styleId="IdzetChar">
    <w:name w:val="Idézet Char"/>
    <w:basedOn w:val="Bekezdsalapbettpusa"/>
    <w:link w:val="Idzet"/>
    <w:uiPriority w:val="29"/>
    <w:rsid w:val="00FC693F"/>
    <w:rPr>
      <w:i/>
      <w:iCs/>
      <w:color w:val="000000" w:themeColor="text1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Kpalrs">
    <w:name w:val="caption"/>
    <w:basedOn w:val="Norml"/>
    <w:next w:val="Norm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iemels2">
    <w:name w:val="Strong"/>
    <w:basedOn w:val="Bekezdsalapbettpusa"/>
    <w:uiPriority w:val="22"/>
    <w:qFormat/>
    <w:rsid w:val="00FC693F"/>
    <w:rPr>
      <w:b/>
      <w:bCs/>
    </w:rPr>
  </w:style>
  <w:style w:type="character" w:styleId="Kiemels">
    <w:name w:val="Emphasis"/>
    <w:basedOn w:val="Bekezdsalapbettpusa"/>
    <w:uiPriority w:val="20"/>
    <w:qFormat/>
    <w:rsid w:val="00FC693F"/>
    <w:rPr>
      <w:i/>
      <w:iCs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FC693F"/>
    <w:rPr>
      <w:b/>
      <w:bCs/>
      <w:i/>
      <w:iCs/>
      <w:color w:val="4F81BD" w:themeColor="accent1"/>
    </w:rPr>
  </w:style>
  <w:style w:type="character" w:styleId="Finomkiemels">
    <w:name w:val="Subtle Emphasis"/>
    <w:basedOn w:val="Bekezdsalapbettpusa"/>
    <w:uiPriority w:val="19"/>
    <w:qFormat/>
    <w:rsid w:val="00FC693F"/>
    <w:rPr>
      <w:i/>
      <w:iCs/>
      <w:color w:val="808080" w:themeColor="text1" w:themeTint="7F"/>
    </w:rPr>
  </w:style>
  <w:style w:type="character" w:styleId="Erskiemels">
    <w:name w:val="Intense Emphasis"/>
    <w:basedOn w:val="Bekezdsalapbettpusa"/>
    <w:uiPriority w:val="21"/>
    <w:qFormat/>
    <w:rsid w:val="00FC693F"/>
    <w:rPr>
      <w:b/>
      <w:bCs/>
      <w:i/>
      <w:iCs/>
      <w:color w:val="4F81BD" w:themeColor="accent1"/>
    </w:rPr>
  </w:style>
  <w:style w:type="character" w:styleId="Finomhivatkozs">
    <w:name w:val="Subtle Reference"/>
    <w:basedOn w:val="Bekezdsalapbettpusa"/>
    <w:uiPriority w:val="31"/>
    <w:qFormat/>
    <w:rsid w:val="00FC693F"/>
    <w:rPr>
      <w:smallCaps/>
      <w:color w:val="C0504D" w:themeColor="accent2"/>
      <w:u w:val="single"/>
    </w:rPr>
  </w:style>
  <w:style w:type="character" w:styleId="Ershivatkozs">
    <w:name w:val="Intense Reference"/>
    <w:basedOn w:val="Bekezdsalapbettpusa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nyvcme">
    <w:name w:val="Book Title"/>
    <w:basedOn w:val="Bekezdsalapbettpusa"/>
    <w:uiPriority w:val="33"/>
    <w:qFormat/>
    <w:rsid w:val="00FC693F"/>
    <w:rPr>
      <w:b/>
      <w:bCs/>
      <w:smallCaps/>
      <w:spacing w:val="5"/>
    </w:rPr>
  </w:style>
  <w:style w:type="paragraph" w:styleId="Tartalomjegyzkcmsora">
    <w:name w:val="TOC Heading"/>
    <w:basedOn w:val="Cmsor1"/>
    <w:next w:val="Norml"/>
    <w:uiPriority w:val="39"/>
    <w:semiHidden/>
    <w:unhideWhenUsed/>
    <w:qFormat/>
    <w:rsid w:val="00FC693F"/>
    <w:pPr>
      <w:outlineLvl w:val="9"/>
    </w:pPr>
  </w:style>
  <w:style w:type="table" w:styleId="Rcsostblzat">
    <w:name w:val="Table Grid"/>
    <w:basedOn w:val="Normltblzat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ilgostnus">
    <w:name w:val="Light Shading"/>
    <w:basedOn w:val="Normltblzat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lgosrnykols1jellszn">
    <w:name w:val="Light Shading Accent 1"/>
    <w:basedOn w:val="Normltblzat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lgosrnykols2jellszn">
    <w:name w:val="Light Shading Accent 2"/>
    <w:basedOn w:val="Normltblzat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lgosrnykols3jellszn">
    <w:name w:val="Light Shading Accent 3"/>
    <w:basedOn w:val="Normltblzat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lgosrnykols4jellszn">
    <w:name w:val="Light Shading Accent 4"/>
    <w:basedOn w:val="Normltblzat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lgosrnykols5jellszn">
    <w:name w:val="Light Shading Accent 5"/>
    <w:basedOn w:val="Normltblzat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lgosrnykols6jellszn">
    <w:name w:val="Light Shading Accent 6"/>
    <w:basedOn w:val="Normltblzat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Vilgoslista">
    <w:name w:val="Light List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lgoslista1jellszn">
    <w:name w:val="Light List Accent 1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lgoslista2jellszn">
    <w:name w:val="Light List Accent 2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lgoslista3jellszn">
    <w:name w:val="Light List Accent 3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lgoslista4jellszn">
    <w:name w:val="Light List Accent 4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lgoslista5jellszn">
    <w:name w:val="Light List Accent 5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lgoslista6jellszn">
    <w:name w:val="Light List Accent 6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lgosrcs">
    <w:name w:val="Light Grid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lgosrcs1jellszn">
    <w:name w:val="Light Grid Accent 1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lgosrcs2jellszn">
    <w:name w:val="Light Grid Accent 2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lgosrcs3jellszn">
    <w:name w:val="Light Grid Accent 3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lgosrcs4jellszn">
    <w:name w:val="Light Grid Accent 4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lgosrcs5jellszn">
    <w:name w:val="Light Grid Accent 5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lgosrcs6jellszn">
    <w:name w:val="Light Grid Accent 6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Kzepesrnykols1">
    <w:name w:val="Medium Shading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1jellszn">
    <w:name w:val="Medium Shading 1 Accent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2jellszn">
    <w:name w:val="Medium Shading 1 Accent 2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3jellszn">
    <w:name w:val="Medium Shading 1 Accent 3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4jellszn">
    <w:name w:val="Medium Shading 1 Accent 4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5jellszn">
    <w:name w:val="Medium Shading 1 Accent 5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6jellszn">
    <w:name w:val="Medium Shading 1 Accent 6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2">
    <w:name w:val="Medium Shading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1jellszn">
    <w:name w:val="Medium Shading 2 Accent 1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2jellszn">
    <w:name w:val="Medium Shading 2 Accent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3jellszn">
    <w:name w:val="Medium Shading 2 Accent 3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4jellszn">
    <w:name w:val="Medium Shading 2 Accent 4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5jellszn">
    <w:name w:val="Medium Shading 2 Accent 5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6jellszn">
    <w:name w:val="Medium Shading 2 Accent 6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lista1">
    <w:name w:val="Medium Lis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Kzepeslista11jellszn">
    <w:name w:val="Medium List 1 Accen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Kzepeslista12jellszn">
    <w:name w:val="Medium List 1 Accent 2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Kzepeslista13jellszn">
    <w:name w:val="Medium List 1 Accent 3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Kzepeslista14jellszn">
    <w:name w:val="Medium List 1 Accent 4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Kzepeslista15jellszn">
    <w:name w:val="Medium List 1 Accent 5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Kzepeslista16jellszn">
    <w:name w:val="Medium List 1 Accent 6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Kzepeslista2">
    <w:name w:val="Medium List 2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1jellszn">
    <w:name w:val="Medium List 2 Accent 1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2jellszn">
    <w:name w:val="Medium List 2 Accent 2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3jellszn">
    <w:name w:val="Medium List 2 Accent 3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4jellszn">
    <w:name w:val="Medium List 2 Accent 4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5jellszn">
    <w:name w:val="Medium List 2 Accent 5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6jellszn">
    <w:name w:val="Medium List 2 Accent 6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rcs1">
    <w:name w:val="Medium Grid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zepesrcs11jellszn">
    <w:name w:val="Medium Grid 1 Accent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zepesrcs12jellszn">
    <w:name w:val="Medium Grid 1 Accent 2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zepesrcs13jellszn">
    <w:name w:val="Medium Grid 1 Accent 3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zepesrcs14jellszn">
    <w:name w:val="Medium Grid 1 Accent 4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zepesrcs15jellszn">
    <w:name w:val="Medium Grid 1 Accent 5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zepesrcs16jellszn">
    <w:name w:val="Medium Grid 1 Accent 6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Kzepesrcs2">
    <w:name w:val="Medium Grid 2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1jellszn">
    <w:name w:val="Medium Grid 2 Accent 1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2jellszn">
    <w:name w:val="Medium Grid 2 Accent 2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3jellszn">
    <w:name w:val="Medium Grid 2 Accent 3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4jellszn">
    <w:name w:val="Medium Grid 2 Accent 4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5jellszn">
    <w:name w:val="Medium Grid 2 Accent 5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6jellszn">
    <w:name w:val="Medium Grid 2 Accent 6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3">
    <w:name w:val="Medium Grid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Kzepesrcs31jellszn">
    <w:name w:val="Medium Grid 3 Accent 1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Kzepesrcs32jellszn">
    <w:name w:val="Medium Grid 3 Accent 2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Kzepesrcs33jellszn">
    <w:name w:val="Medium Grid 3 Accent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Kzepesrcs34jellszn">
    <w:name w:val="Medium Grid 3 Accent 4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Kzepesrcs35jellszn">
    <w:name w:val="Medium Grid 3 Accent 5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Kzepesrcs36jellszn">
    <w:name w:val="Medium Grid 3 Accent 6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Sttlista">
    <w:name w:val="Dark List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Sttlista1jellszn">
    <w:name w:val="Dark List Accent 1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Sttlista2jellszn">
    <w:name w:val="Dark List Accent 2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Sttlista3jellszn">
    <w:name w:val="Dark List Accent 3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Sttlista4jellszn">
    <w:name w:val="Dark List Accent 4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Sttlista5jellszn">
    <w:name w:val="Dark List Accent 5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Sttlista6jellszn">
    <w:name w:val="Dark List Accent 6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znesrnykols">
    <w:name w:val="Colorful Shading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1jellszn">
    <w:name w:val="Colorful Shading Accent 1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2jellszn">
    <w:name w:val="Colorful Shading Accent 2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3jellszn">
    <w:name w:val="Colorful Shading Accent 3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znesrnykols4jellszn">
    <w:name w:val="Colorful Shading Accent 4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5jellszn">
    <w:name w:val="Colorful Shading Accent 5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6jellszn">
    <w:name w:val="Colorful Shading Accent 6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lista">
    <w:name w:val="Colorful List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zneslista1jellszn">
    <w:name w:val="Colorful List Accent 1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zneslista2jellszn">
    <w:name w:val="Colorful List Accent 2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zneslista3jellszn">
    <w:name w:val="Colorful List Accent 3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zneslista4jellszn">
    <w:name w:val="Colorful List Accent 4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zneslista5jellszn">
    <w:name w:val="Colorful List Accent 5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zneslista6jellszn">
    <w:name w:val="Colorful List Accent 6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znesrcs">
    <w:name w:val="Colorful Grid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znesrcs1jellszn">
    <w:name w:val="Colorful Grid Accent 1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znesrcs2jellszn">
    <w:name w:val="Colorful Grid Accent 2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znesrcs3jellszn">
    <w:name w:val="Colorful Grid Accent 3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znesrcs4jellszn">
    <w:name w:val="Colorful Grid Accent 4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znesrcs5jellszn">
    <w:name w:val="Colorful Grid Accent 5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znesrcs6jellszn">
    <w:name w:val="Colorful Grid Accent 6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68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Turcsányi-Szabó Márta</cp:lastModifiedBy>
  <cp:revision>2</cp:revision>
  <dcterms:created xsi:type="dcterms:W3CDTF">2013-12-23T23:15:00Z</dcterms:created>
  <dcterms:modified xsi:type="dcterms:W3CDTF">2025-08-02T14:32:00Z</dcterms:modified>
  <cp:category/>
</cp:coreProperties>
</file>