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DE0F9" w14:textId="0B52815D" w:rsidR="002500BB" w:rsidRDefault="00000000">
      <w:pPr>
        <w:pStyle w:val="Cm"/>
      </w:pPr>
      <w:r>
        <w:t xml:space="preserve">Platform </w:t>
      </w:r>
      <w:r w:rsidR="00B3130E">
        <w:t>s</w:t>
      </w:r>
      <w:r>
        <w:t xml:space="preserve">afeguard </w:t>
      </w:r>
      <w:r w:rsidR="00B3130E">
        <w:t>c</w:t>
      </w:r>
      <w:r>
        <w:t>heatsheet</w:t>
      </w:r>
    </w:p>
    <w:p w14:paraId="562CA139" w14:textId="77777777" w:rsidR="002500BB" w:rsidRDefault="00000000">
      <w:pPr>
        <w:pStyle w:val="Cmsor1"/>
      </w:pPr>
      <w:r>
        <w:t>Facebook</w:t>
      </w:r>
    </w:p>
    <w:p w14:paraId="0931EFC9" w14:textId="77777777" w:rsidR="002500BB" w:rsidRDefault="00000000">
      <w:r>
        <w:t>• Report a post: Click on the three dots (...) on the top right of a post &gt; Report post.</w:t>
      </w:r>
    </w:p>
    <w:p w14:paraId="5BC8B0F5" w14:textId="77777777" w:rsidR="002500BB" w:rsidRDefault="00000000">
      <w:r>
        <w:t>• Block someone: Go to their profile &gt; Click on '...'&gt; Block.</w:t>
      </w:r>
    </w:p>
    <w:p w14:paraId="3D399706" w14:textId="77777777" w:rsidR="002500BB" w:rsidRDefault="00000000">
      <w:r>
        <w:t>• Flag disinformation: Use fact-checking feature or report as false information.</w:t>
      </w:r>
    </w:p>
    <w:p w14:paraId="656389DC" w14:textId="77777777" w:rsidR="002500BB" w:rsidRDefault="00000000">
      <w:pPr>
        <w:pStyle w:val="Cmsor1"/>
      </w:pPr>
      <w:r>
        <w:t>Instagram</w:t>
      </w:r>
    </w:p>
    <w:p w14:paraId="36AC9E1B" w14:textId="77777777" w:rsidR="002500BB" w:rsidRDefault="00000000">
      <w:r>
        <w:t>• Report content: Tap the three dots on a post &gt; Report.</w:t>
      </w:r>
    </w:p>
    <w:p w14:paraId="173A3BD7" w14:textId="77777777" w:rsidR="002500BB" w:rsidRDefault="00000000">
      <w:r>
        <w:t>• Block account: Go to profile &gt; Tap three dots &gt; Block.</w:t>
      </w:r>
    </w:p>
    <w:p w14:paraId="30166C44" w14:textId="77777777" w:rsidR="002500BB" w:rsidRDefault="00000000">
      <w:r>
        <w:t>• Limit interactions: Use 'Restrict' to prevent unwanted DMs/comments.</w:t>
      </w:r>
    </w:p>
    <w:p w14:paraId="67443947" w14:textId="77777777" w:rsidR="002500BB" w:rsidRDefault="00000000">
      <w:pPr>
        <w:pStyle w:val="Cmsor1"/>
      </w:pPr>
      <w:r>
        <w:t>TikTok</w:t>
      </w:r>
    </w:p>
    <w:p w14:paraId="3F564B0F" w14:textId="77777777" w:rsidR="002500BB" w:rsidRDefault="00000000">
      <w:r>
        <w:t>• Report video/comment: Tap the share arrow &gt; Report.</w:t>
      </w:r>
    </w:p>
    <w:p w14:paraId="6C8A585C" w14:textId="77777777" w:rsidR="002500BB" w:rsidRDefault="00000000">
      <w:r>
        <w:t>• Block user: Go to profile &gt; Tap three dots &gt; Block.</w:t>
      </w:r>
    </w:p>
    <w:p w14:paraId="126CC06E" w14:textId="77777777" w:rsidR="002500BB" w:rsidRDefault="00000000">
      <w:r>
        <w:t>• Safety Center: Access info on protecting privacy and reporting abuse.</w:t>
      </w:r>
    </w:p>
    <w:p w14:paraId="711EEAF0" w14:textId="77777777" w:rsidR="002500BB" w:rsidRDefault="00000000">
      <w:pPr>
        <w:pStyle w:val="Cmsor1"/>
      </w:pPr>
      <w:r>
        <w:t>YouTube</w:t>
      </w:r>
    </w:p>
    <w:p w14:paraId="4A27F51E" w14:textId="77777777" w:rsidR="002500BB" w:rsidRDefault="00000000">
      <w:r>
        <w:t>• Report video: Below the video, click the three dots &gt; Report.</w:t>
      </w:r>
    </w:p>
    <w:p w14:paraId="79F36A5E" w14:textId="77777777" w:rsidR="002500BB" w:rsidRDefault="00000000">
      <w:r>
        <w:t>• Block users: Available only in comments (hide user from channel).</w:t>
      </w:r>
    </w:p>
    <w:p w14:paraId="0A449CA0" w14:textId="77777777" w:rsidR="002500BB" w:rsidRDefault="00000000">
      <w:r>
        <w:t>• Use Restricted Mode: Filters potentially harmful content.</w:t>
      </w:r>
    </w:p>
    <w:p w14:paraId="05395F00" w14:textId="77777777" w:rsidR="002500BB" w:rsidRDefault="00000000">
      <w:pPr>
        <w:pStyle w:val="Cmsor1"/>
      </w:pPr>
      <w:r>
        <w:t>WhatsApp</w:t>
      </w:r>
    </w:p>
    <w:p w14:paraId="04FE314F" w14:textId="77777777" w:rsidR="002500BB" w:rsidRDefault="00000000">
      <w:r>
        <w:t>• Report contact: Open chat &gt; Tap contact name &gt; Report.</w:t>
      </w:r>
    </w:p>
    <w:p w14:paraId="26B660EB" w14:textId="77777777" w:rsidR="002500BB" w:rsidRDefault="00000000">
      <w:r>
        <w:t>• Block: Same as above, also stops calls/messages.</w:t>
      </w:r>
    </w:p>
    <w:p w14:paraId="3DB0DA35" w14:textId="77777777" w:rsidR="002500BB" w:rsidRDefault="00000000">
      <w:r>
        <w:t>• Forward limits: Helps prevent viral misinformation.</w:t>
      </w:r>
    </w:p>
    <w:sectPr w:rsidR="002500B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3324030">
    <w:abstractNumId w:val="8"/>
  </w:num>
  <w:num w:numId="2" w16cid:durableId="133835">
    <w:abstractNumId w:val="6"/>
  </w:num>
  <w:num w:numId="3" w16cid:durableId="587691793">
    <w:abstractNumId w:val="5"/>
  </w:num>
  <w:num w:numId="4" w16cid:durableId="1508130582">
    <w:abstractNumId w:val="4"/>
  </w:num>
  <w:num w:numId="5" w16cid:durableId="397747124">
    <w:abstractNumId w:val="7"/>
  </w:num>
  <w:num w:numId="6" w16cid:durableId="1943031232">
    <w:abstractNumId w:val="3"/>
  </w:num>
  <w:num w:numId="7" w16cid:durableId="75828728">
    <w:abstractNumId w:val="2"/>
  </w:num>
  <w:num w:numId="8" w16cid:durableId="739518769">
    <w:abstractNumId w:val="1"/>
  </w:num>
  <w:num w:numId="9" w16cid:durableId="1091240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500BB"/>
    <w:rsid w:val="0029639D"/>
    <w:rsid w:val="00326F90"/>
    <w:rsid w:val="00AA1D8D"/>
    <w:rsid w:val="00B3130E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B3AF81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2025-08-02T14:39:00Z</dcterms:modified>
  <cp:category/>
</cp:coreProperties>
</file>