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440588" w14:textId="6202B7BD" w:rsidR="0026096A" w:rsidRDefault="00000000">
      <w:pPr>
        <w:pStyle w:val="Cm"/>
      </w:pPr>
      <w:r>
        <w:t xml:space="preserve">Disinformation </w:t>
      </w:r>
      <w:r w:rsidR="00444128">
        <w:t>s</w:t>
      </w:r>
      <w:r>
        <w:t xml:space="preserve">cenario </w:t>
      </w:r>
      <w:r w:rsidR="00444128">
        <w:t>c</w:t>
      </w:r>
      <w:r>
        <w:t>ards</w:t>
      </w:r>
    </w:p>
    <w:p w14:paraId="64951B87" w14:textId="7FA824D2" w:rsidR="0026096A" w:rsidRDefault="00000000">
      <w:pPr>
        <w:pStyle w:val="Cmsor1"/>
      </w:pPr>
      <w:r>
        <w:t xml:space="preserve">Instagram </w:t>
      </w:r>
      <w:r w:rsidR="00444128">
        <w:t>g</w:t>
      </w:r>
      <w:r>
        <w:t xml:space="preserve">iveaway </w:t>
      </w:r>
      <w:r w:rsidR="00444128">
        <w:t>h</w:t>
      </w:r>
      <w:r>
        <w:t>oax</w:t>
      </w:r>
    </w:p>
    <w:p w14:paraId="474E0440" w14:textId="77777777" w:rsidR="0026096A" w:rsidRDefault="00000000">
      <w:r>
        <w:t>A fake giveaway account follows a student and offers a prize if they share a link and tag 3 friends.</w:t>
      </w:r>
    </w:p>
    <w:p w14:paraId="1705EEE8" w14:textId="4B28E836" w:rsidR="0026096A" w:rsidRDefault="00000000">
      <w:pPr>
        <w:pStyle w:val="Cmsor1"/>
      </w:pPr>
      <w:r>
        <w:t xml:space="preserve">YouTube </w:t>
      </w:r>
      <w:r w:rsidR="00444128">
        <w:t>c</w:t>
      </w:r>
      <w:r>
        <w:t xml:space="preserve">onspiracy </w:t>
      </w:r>
      <w:r w:rsidR="00444128">
        <w:t>v</w:t>
      </w:r>
      <w:r>
        <w:t>ideo</w:t>
      </w:r>
    </w:p>
    <w:p w14:paraId="59AB0416" w14:textId="77777777" w:rsidR="0026096A" w:rsidRDefault="00000000">
      <w:r>
        <w:t>A student views a video that falsely claims vaccines are dangerous, with links to ‘research’.</w:t>
      </w:r>
    </w:p>
    <w:p w14:paraId="10C8969D" w14:textId="67E9C139" w:rsidR="0026096A" w:rsidRDefault="00000000">
      <w:pPr>
        <w:pStyle w:val="Cmsor1"/>
      </w:pPr>
      <w:r>
        <w:t xml:space="preserve">WhatsApp </w:t>
      </w:r>
      <w:r w:rsidR="00444128">
        <w:t>c</w:t>
      </w:r>
      <w:r>
        <w:t xml:space="preserve">hain </w:t>
      </w:r>
      <w:r w:rsidR="00444128">
        <w:t>m</w:t>
      </w:r>
      <w:r>
        <w:t>essage</w:t>
      </w:r>
    </w:p>
    <w:p w14:paraId="7A46B79C" w14:textId="77777777" w:rsidR="0026096A" w:rsidRDefault="00000000">
      <w:r>
        <w:t>Parents in a class group forward a message saying certain foods are banned in school without confirmation.</w:t>
      </w:r>
    </w:p>
    <w:p w14:paraId="05FECCD1" w14:textId="4CC6AFDA" w:rsidR="0026096A" w:rsidRDefault="00000000">
      <w:pPr>
        <w:pStyle w:val="Cmsor1"/>
      </w:pPr>
      <w:r>
        <w:t xml:space="preserve">TikTok ‘Secret </w:t>
      </w:r>
      <w:r w:rsidR="00444128">
        <w:t>c</w:t>
      </w:r>
      <w:r>
        <w:t>hallenge’</w:t>
      </w:r>
    </w:p>
    <w:p w14:paraId="1B042C0B" w14:textId="77777777" w:rsidR="0026096A" w:rsidRDefault="00000000">
      <w:r>
        <w:t>A viral video encourages dangerous behavior, claiming it’s a secret trend among teens.</w:t>
      </w:r>
    </w:p>
    <w:p w14:paraId="0A1A6BBB" w14:textId="51E24599" w:rsidR="0026096A" w:rsidRDefault="00000000">
      <w:pPr>
        <w:pStyle w:val="Cmsor1"/>
      </w:pPr>
      <w:r>
        <w:t xml:space="preserve">Facebook </w:t>
      </w:r>
      <w:r w:rsidR="00444128">
        <w:t>f</w:t>
      </w:r>
      <w:r>
        <w:t xml:space="preserve">ake </w:t>
      </w:r>
      <w:r w:rsidR="00444128">
        <w:t>n</w:t>
      </w:r>
      <w:r>
        <w:t xml:space="preserve">ews </w:t>
      </w:r>
      <w:r w:rsidR="00444128">
        <w:t>s</w:t>
      </w:r>
      <w:r>
        <w:t>tory</w:t>
      </w:r>
    </w:p>
    <w:p w14:paraId="32A38E38" w14:textId="77777777" w:rsidR="0026096A" w:rsidRDefault="00000000">
      <w:r>
        <w:t>A student shares a post with a misleading headline about a local event that didn’t happen.</w:t>
      </w:r>
    </w:p>
    <w:sectPr w:rsidR="0026096A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notTrueType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E00002FF" w:usb1="6AC7FDFB" w:usb2="08000012" w:usb3="00000000" w:csb0="0002009F" w:csb1="00000000"/>
  </w:font>
  <w:font w:name="Courier">
    <w:altName w:val="Courier New"/>
    <w:panose1 w:val="00000000000000000000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Szmozottlist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Szmozottlist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Felsorol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Felsorol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Szmozottlist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Felsorol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132165808">
    <w:abstractNumId w:val="8"/>
  </w:num>
  <w:num w:numId="2" w16cid:durableId="2092315494">
    <w:abstractNumId w:val="6"/>
  </w:num>
  <w:num w:numId="3" w16cid:durableId="1609117828">
    <w:abstractNumId w:val="5"/>
  </w:num>
  <w:num w:numId="4" w16cid:durableId="1876431221">
    <w:abstractNumId w:val="4"/>
  </w:num>
  <w:num w:numId="5" w16cid:durableId="1788355164">
    <w:abstractNumId w:val="7"/>
  </w:num>
  <w:num w:numId="6" w16cid:durableId="906722969">
    <w:abstractNumId w:val="3"/>
  </w:num>
  <w:num w:numId="7" w16cid:durableId="1143698362">
    <w:abstractNumId w:val="2"/>
  </w:num>
  <w:num w:numId="8" w16cid:durableId="1922719805">
    <w:abstractNumId w:val="1"/>
  </w:num>
  <w:num w:numId="9" w16cid:durableId="17690390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6096A"/>
    <w:rsid w:val="0029639D"/>
    <w:rsid w:val="00326F90"/>
    <w:rsid w:val="00444128"/>
    <w:rsid w:val="00AA1D8D"/>
    <w:rsid w:val="00B47730"/>
    <w:rsid w:val="00CB0664"/>
    <w:rsid w:val="00FC693F"/>
    <w:rsid w:val="00FE3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E63913C"/>
  <w14:defaultImageDpi w14:val="300"/>
  <w15:docId w15:val="{BB38D64C-1DA6-D847-929D-C777F9A2F4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FC693F"/>
  </w:style>
  <w:style w:type="paragraph" w:styleId="Cmsor1">
    <w:name w:val="heading 1"/>
    <w:basedOn w:val="Norml"/>
    <w:next w:val="Norml"/>
    <w:link w:val="Cmsor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Cmsor2">
    <w:name w:val="heading 2"/>
    <w:basedOn w:val="Norml"/>
    <w:next w:val="Norml"/>
    <w:link w:val="Cmsor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Cmsor3">
    <w:name w:val="heading 3"/>
    <w:basedOn w:val="Norml"/>
    <w:next w:val="Norml"/>
    <w:link w:val="Cmsor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E618BF"/>
  </w:style>
  <w:style w:type="paragraph" w:styleId="llb">
    <w:name w:val="footer"/>
    <w:basedOn w:val="Norml"/>
    <w:link w:val="llb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E618BF"/>
  </w:style>
  <w:style w:type="paragraph" w:styleId="Nincstrkz">
    <w:name w:val="No Spacing"/>
    <w:uiPriority w:val="1"/>
    <w:qFormat/>
    <w:rsid w:val="00FC693F"/>
    <w:pPr>
      <w:spacing w:after="0" w:line="240" w:lineRule="auto"/>
    </w:pPr>
  </w:style>
  <w:style w:type="character" w:customStyle="1" w:styleId="Cmsor1Char">
    <w:name w:val="Címsor 1 Char"/>
    <w:basedOn w:val="Bekezdsalapbettpusa"/>
    <w:link w:val="Cmsor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Cmsor2Char">
    <w:name w:val="Címsor 2 Char"/>
    <w:basedOn w:val="Bekezdsalapbettpusa"/>
    <w:link w:val="Cmsor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Cmsor3Char">
    <w:name w:val="Címsor 3 Char"/>
    <w:basedOn w:val="Bekezdsalapbettpusa"/>
    <w:link w:val="Cmsor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Cm">
    <w:name w:val="Title"/>
    <w:basedOn w:val="Norml"/>
    <w:next w:val="Norml"/>
    <w:link w:val="Cm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mChar">
    <w:name w:val="Cím Char"/>
    <w:basedOn w:val="Bekezdsalapbettpusa"/>
    <w:link w:val="Cm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lcm">
    <w:name w:val="Subtitle"/>
    <w:basedOn w:val="Norml"/>
    <w:next w:val="Norml"/>
    <w:link w:val="Alcm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cmChar">
    <w:name w:val="Alcím Char"/>
    <w:basedOn w:val="Bekezdsalapbettpusa"/>
    <w:link w:val="Alcm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aszerbekezds">
    <w:name w:val="List Paragraph"/>
    <w:basedOn w:val="Norml"/>
    <w:uiPriority w:val="34"/>
    <w:qFormat/>
    <w:rsid w:val="00FC693F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AA1D8D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AA1D8D"/>
  </w:style>
  <w:style w:type="paragraph" w:styleId="Szvegtrzs2">
    <w:name w:val="Body Text 2"/>
    <w:basedOn w:val="Norml"/>
    <w:link w:val="Szvegtrzs2Char"/>
    <w:uiPriority w:val="99"/>
    <w:unhideWhenUsed/>
    <w:rsid w:val="00AA1D8D"/>
    <w:pPr>
      <w:spacing w:after="120" w:line="480" w:lineRule="auto"/>
    </w:pPr>
  </w:style>
  <w:style w:type="character" w:customStyle="1" w:styleId="Szvegtrzs2Char">
    <w:name w:val="Szövegtörzs 2 Char"/>
    <w:basedOn w:val="Bekezdsalapbettpusa"/>
    <w:link w:val="Szvegtrzs2"/>
    <w:uiPriority w:val="99"/>
    <w:rsid w:val="00AA1D8D"/>
  </w:style>
  <w:style w:type="paragraph" w:styleId="Szvegtrzs3">
    <w:name w:val="Body Text 3"/>
    <w:basedOn w:val="Norml"/>
    <w:link w:val="Szvegtrzs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Szvegtrzs3Char">
    <w:name w:val="Szövegtörzs 3 Char"/>
    <w:basedOn w:val="Bekezdsalapbettpusa"/>
    <w:link w:val="Szvegtrzs3"/>
    <w:uiPriority w:val="99"/>
    <w:rsid w:val="00AA1D8D"/>
    <w:rPr>
      <w:sz w:val="16"/>
      <w:szCs w:val="16"/>
    </w:rPr>
  </w:style>
  <w:style w:type="paragraph" w:styleId="Lista">
    <w:name w:val="List"/>
    <w:basedOn w:val="Norml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l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l"/>
    <w:uiPriority w:val="99"/>
    <w:unhideWhenUsed/>
    <w:rsid w:val="00326F90"/>
    <w:pPr>
      <w:ind w:left="1080" w:hanging="360"/>
      <w:contextualSpacing/>
    </w:pPr>
  </w:style>
  <w:style w:type="paragraph" w:styleId="Felsorols">
    <w:name w:val="List Bullet"/>
    <w:basedOn w:val="Norml"/>
    <w:uiPriority w:val="99"/>
    <w:unhideWhenUsed/>
    <w:rsid w:val="00326F90"/>
    <w:pPr>
      <w:numPr>
        <w:numId w:val="1"/>
      </w:numPr>
      <w:contextualSpacing/>
    </w:pPr>
  </w:style>
  <w:style w:type="paragraph" w:styleId="Felsorols2">
    <w:name w:val="List Bullet 2"/>
    <w:basedOn w:val="Norml"/>
    <w:uiPriority w:val="99"/>
    <w:unhideWhenUsed/>
    <w:rsid w:val="00326F90"/>
    <w:pPr>
      <w:numPr>
        <w:numId w:val="2"/>
      </w:numPr>
      <w:contextualSpacing/>
    </w:pPr>
  </w:style>
  <w:style w:type="paragraph" w:styleId="Felsorols3">
    <w:name w:val="List Bullet 3"/>
    <w:basedOn w:val="Norml"/>
    <w:uiPriority w:val="99"/>
    <w:unhideWhenUsed/>
    <w:rsid w:val="00326F90"/>
    <w:pPr>
      <w:numPr>
        <w:numId w:val="3"/>
      </w:numPr>
      <w:contextualSpacing/>
    </w:pPr>
  </w:style>
  <w:style w:type="paragraph" w:styleId="Szmozottlista">
    <w:name w:val="List Number"/>
    <w:basedOn w:val="Norml"/>
    <w:uiPriority w:val="99"/>
    <w:unhideWhenUsed/>
    <w:rsid w:val="00326F90"/>
    <w:pPr>
      <w:numPr>
        <w:numId w:val="5"/>
      </w:numPr>
      <w:contextualSpacing/>
    </w:pPr>
  </w:style>
  <w:style w:type="paragraph" w:styleId="Szmozottlista2">
    <w:name w:val="List Number 2"/>
    <w:basedOn w:val="Norml"/>
    <w:uiPriority w:val="99"/>
    <w:unhideWhenUsed/>
    <w:rsid w:val="0029639D"/>
    <w:pPr>
      <w:numPr>
        <w:numId w:val="6"/>
      </w:numPr>
      <w:contextualSpacing/>
    </w:pPr>
  </w:style>
  <w:style w:type="paragraph" w:styleId="Szmozottlista3">
    <w:name w:val="List Number 3"/>
    <w:basedOn w:val="Norml"/>
    <w:uiPriority w:val="99"/>
    <w:unhideWhenUsed/>
    <w:rsid w:val="0029639D"/>
    <w:pPr>
      <w:numPr>
        <w:numId w:val="7"/>
      </w:numPr>
      <w:contextualSpacing/>
    </w:pPr>
  </w:style>
  <w:style w:type="paragraph" w:styleId="Listafolytatsa">
    <w:name w:val="List Continue"/>
    <w:basedOn w:val="Norml"/>
    <w:uiPriority w:val="99"/>
    <w:unhideWhenUsed/>
    <w:rsid w:val="0029639D"/>
    <w:pPr>
      <w:spacing w:after="120"/>
      <w:ind w:left="360"/>
      <w:contextualSpacing/>
    </w:pPr>
  </w:style>
  <w:style w:type="paragraph" w:styleId="Listafolytatsa2">
    <w:name w:val="List Continue 2"/>
    <w:basedOn w:val="Norml"/>
    <w:uiPriority w:val="99"/>
    <w:unhideWhenUsed/>
    <w:rsid w:val="0029639D"/>
    <w:pPr>
      <w:spacing w:after="120"/>
      <w:ind w:left="720"/>
      <w:contextualSpacing/>
    </w:pPr>
  </w:style>
  <w:style w:type="paragraph" w:styleId="Listafolytatsa3">
    <w:name w:val="List Continue 3"/>
    <w:basedOn w:val="Norml"/>
    <w:uiPriority w:val="99"/>
    <w:unhideWhenUsed/>
    <w:rsid w:val="0029639D"/>
    <w:pPr>
      <w:spacing w:after="120"/>
      <w:ind w:left="1080"/>
      <w:contextualSpacing/>
    </w:pPr>
  </w:style>
  <w:style w:type="paragraph" w:styleId="Makrszvege">
    <w:name w:val="macro"/>
    <w:link w:val="Makrszvege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krszvegeChar">
    <w:name w:val="Makró szövege Char"/>
    <w:basedOn w:val="Bekezdsalapbettpusa"/>
    <w:link w:val="Makrszvege"/>
    <w:uiPriority w:val="99"/>
    <w:rsid w:val="0029639D"/>
    <w:rPr>
      <w:rFonts w:ascii="Courier" w:hAnsi="Courier"/>
      <w:sz w:val="20"/>
      <w:szCs w:val="20"/>
    </w:rPr>
  </w:style>
  <w:style w:type="paragraph" w:styleId="Idzet">
    <w:name w:val="Quote"/>
    <w:basedOn w:val="Norml"/>
    <w:next w:val="Norml"/>
    <w:link w:val="IdzetChar"/>
    <w:uiPriority w:val="29"/>
    <w:qFormat/>
    <w:rsid w:val="00FC693F"/>
    <w:rPr>
      <w:i/>
      <w:iCs/>
      <w:color w:val="000000" w:themeColor="text1"/>
    </w:rPr>
  </w:style>
  <w:style w:type="character" w:customStyle="1" w:styleId="IdzetChar">
    <w:name w:val="Idézet Char"/>
    <w:basedOn w:val="Bekezdsalapbettpusa"/>
    <w:link w:val="Idzet"/>
    <w:uiPriority w:val="29"/>
    <w:rsid w:val="00FC693F"/>
    <w:rPr>
      <w:i/>
      <w:iCs/>
      <w:color w:val="000000" w:themeColor="text1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Kpalrs">
    <w:name w:val="caption"/>
    <w:basedOn w:val="Norml"/>
    <w:next w:val="Norm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Kiemels2">
    <w:name w:val="Strong"/>
    <w:basedOn w:val="Bekezdsalapbettpusa"/>
    <w:uiPriority w:val="22"/>
    <w:qFormat/>
    <w:rsid w:val="00FC693F"/>
    <w:rPr>
      <w:b/>
      <w:bCs/>
    </w:rPr>
  </w:style>
  <w:style w:type="character" w:styleId="Kiemels">
    <w:name w:val="Emphasis"/>
    <w:basedOn w:val="Bekezdsalapbettpusa"/>
    <w:uiPriority w:val="20"/>
    <w:qFormat/>
    <w:rsid w:val="00FC693F"/>
    <w:rPr>
      <w:i/>
      <w:iCs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FC693F"/>
    <w:rPr>
      <w:b/>
      <w:bCs/>
      <w:i/>
      <w:iCs/>
      <w:color w:val="4F81BD" w:themeColor="accent1"/>
    </w:rPr>
  </w:style>
  <w:style w:type="character" w:styleId="Finomkiemels">
    <w:name w:val="Subtle Emphasis"/>
    <w:basedOn w:val="Bekezdsalapbettpusa"/>
    <w:uiPriority w:val="19"/>
    <w:qFormat/>
    <w:rsid w:val="00FC693F"/>
    <w:rPr>
      <w:i/>
      <w:iCs/>
      <w:color w:val="808080" w:themeColor="text1" w:themeTint="7F"/>
    </w:rPr>
  </w:style>
  <w:style w:type="character" w:styleId="Erskiemels">
    <w:name w:val="Intense Emphasis"/>
    <w:basedOn w:val="Bekezdsalapbettpusa"/>
    <w:uiPriority w:val="21"/>
    <w:qFormat/>
    <w:rsid w:val="00FC693F"/>
    <w:rPr>
      <w:b/>
      <w:bCs/>
      <w:i/>
      <w:iCs/>
      <w:color w:val="4F81BD" w:themeColor="accent1"/>
    </w:rPr>
  </w:style>
  <w:style w:type="character" w:styleId="Finomhivatkozs">
    <w:name w:val="Subtle Reference"/>
    <w:basedOn w:val="Bekezdsalapbettpusa"/>
    <w:uiPriority w:val="31"/>
    <w:qFormat/>
    <w:rsid w:val="00FC693F"/>
    <w:rPr>
      <w:smallCaps/>
      <w:color w:val="C0504D" w:themeColor="accent2"/>
      <w:u w:val="single"/>
    </w:rPr>
  </w:style>
  <w:style w:type="character" w:styleId="Ershivatkozs">
    <w:name w:val="Intense Reference"/>
    <w:basedOn w:val="Bekezdsalapbettpusa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Knyvcme">
    <w:name w:val="Book Title"/>
    <w:basedOn w:val="Bekezdsalapbettpusa"/>
    <w:uiPriority w:val="33"/>
    <w:qFormat/>
    <w:rsid w:val="00FC693F"/>
    <w:rPr>
      <w:b/>
      <w:bCs/>
      <w:smallCaps/>
      <w:spacing w:val="5"/>
    </w:rPr>
  </w:style>
  <w:style w:type="paragraph" w:styleId="Tartalomjegyzkcmsora">
    <w:name w:val="TOC Heading"/>
    <w:basedOn w:val="Cmsor1"/>
    <w:next w:val="Norml"/>
    <w:uiPriority w:val="39"/>
    <w:semiHidden/>
    <w:unhideWhenUsed/>
    <w:qFormat/>
    <w:rsid w:val="00FC693F"/>
    <w:pPr>
      <w:outlineLvl w:val="9"/>
    </w:pPr>
  </w:style>
  <w:style w:type="table" w:styleId="Rcsostblzat">
    <w:name w:val="Table Grid"/>
    <w:basedOn w:val="Normltblzat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Vilgostnus">
    <w:name w:val="Light Shading"/>
    <w:basedOn w:val="Normltblzat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Vilgosrnykols1jellszn">
    <w:name w:val="Light Shading Accent 1"/>
    <w:basedOn w:val="Normltblzat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Vilgosrnykols2jellszn">
    <w:name w:val="Light Shading Accent 2"/>
    <w:basedOn w:val="Normltblzat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Vilgosrnykols3jellszn">
    <w:name w:val="Light Shading Accent 3"/>
    <w:basedOn w:val="Normltblzat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Vilgosrnykols4jellszn">
    <w:name w:val="Light Shading Accent 4"/>
    <w:basedOn w:val="Normltblzat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Vilgosrnykols5jellszn">
    <w:name w:val="Light Shading Accent 5"/>
    <w:basedOn w:val="Normltblzat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Vilgosrnykols6jellszn">
    <w:name w:val="Light Shading Accent 6"/>
    <w:basedOn w:val="Normltblzat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Vilgoslista">
    <w:name w:val="Light List"/>
    <w:basedOn w:val="Normltblzat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Vilgoslista1jellszn">
    <w:name w:val="Light List Accent 1"/>
    <w:basedOn w:val="Normltblzat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Vilgoslista2jellszn">
    <w:name w:val="Light List Accent 2"/>
    <w:basedOn w:val="Normltblzat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Vilgoslista3jellszn">
    <w:name w:val="Light List Accent 3"/>
    <w:basedOn w:val="Normltblzat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Vilgoslista4jellszn">
    <w:name w:val="Light List Accent 4"/>
    <w:basedOn w:val="Normltblzat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Vilgoslista5jellszn">
    <w:name w:val="Light List Accent 5"/>
    <w:basedOn w:val="Normltblzat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Vilgoslista6jellszn">
    <w:name w:val="Light List Accent 6"/>
    <w:basedOn w:val="Normltblzat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Vilgosrcs">
    <w:name w:val="Light Grid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Vilgosrcs1jellszn">
    <w:name w:val="Light Grid Accent 1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Vilgosrcs2jellszn">
    <w:name w:val="Light Grid Accent 2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Vilgosrcs3jellszn">
    <w:name w:val="Light Grid Accent 3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Vilgosrcs4jellszn">
    <w:name w:val="Light Grid Accent 4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Vilgosrcs5jellszn">
    <w:name w:val="Light Grid Accent 5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Vilgosrcs6jellszn">
    <w:name w:val="Light Grid Accent 6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Kzepesrnykols1">
    <w:name w:val="Medium Shading 1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Kzepesrnykols11jellszn">
    <w:name w:val="Medium Shading 1 Accent 1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Kzepesrnykols12jellszn">
    <w:name w:val="Medium Shading 1 Accent 2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Kzepesrnykols13jellszn">
    <w:name w:val="Medium Shading 1 Accent 3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Kzepesrnykols14jellszn">
    <w:name w:val="Medium Shading 1 Accent 4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Kzepesrnykols15jellszn">
    <w:name w:val="Medium Shading 1 Accent 5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Kzepesrnykols16jellszn">
    <w:name w:val="Medium Shading 1 Accent 6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Kzepesrnykols2">
    <w:name w:val="Medium Shading 2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zepesrnykols21jellszn">
    <w:name w:val="Medium Shading 2 Accent 1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zepesrnykols22jellszn">
    <w:name w:val="Medium Shading 2 Accent 2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zepesrnykols23jellszn">
    <w:name w:val="Medium Shading 2 Accent 3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zepesrnykols24jellszn">
    <w:name w:val="Medium Shading 2 Accent 4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zepesrnykols25jellszn">
    <w:name w:val="Medium Shading 2 Accent 5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zepesrnykols26jellszn">
    <w:name w:val="Medium Shading 2 Accent 6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zepeslista1">
    <w:name w:val="Medium List 1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Kzepeslista11jellszn">
    <w:name w:val="Medium List 1 Accent 1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Kzepeslista12jellszn">
    <w:name w:val="Medium List 1 Accent 2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Kzepeslista13jellszn">
    <w:name w:val="Medium List 1 Accent 3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Kzepeslista14jellszn">
    <w:name w:val="Medium List 1 Accent 4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Kzepeslista15jellszn">
    <w:name w:val="Medium List 1 Accent 5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Kzepeslista16jellszn">
    <w:name w:val="Medium List 1 Accent 6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Kzepeslista2">
    <w:name w:val="Medium List 2"/>
    <w:basedOn w:val="Normltblzat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zepeslista21jellszn">
    <w:name w:val="Medium List 2 Accent 1"/>
    <w:basedOn w:val="Normltblzat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zepeslista22jellszn">
    <w:name w:val="Medium List 2 Accent 2"/>
    <w:basedOn w:val="Normltblzat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zepeslista23jellszn">
    <w:name w:val="Medium List 2 Accent 3"/>
    <w:basedOn w:val="Normltblzat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zepeslista24jellszn">
    <w:name w:val="Medium List 2 Accent 4"/>
    <w:basedOn w:val="Normltblzat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zepeslista25jellszn">
    <w:name w:val="Medium List 2 Accent 5"/>
    <w:basedOn w:val="Normltblzat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zepeslista26jellszn">
    <w:name w:val="Medium List 2 Accent 6"/>
    <w:basedOn w:val="Normltblzat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zepesrcs1">
    <w:name w:val="Medium Grid 1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zepesrcs11jellszn">
    <w:name w:val="Medium Grid 1 Accent 1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zepesrcs12jellszn">
    <w:name w:val="Medium Grid 1 Accent 2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zepesrcs13jellszn">
    <w:name w:val="Medium Grid 1 Accent 3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zepesrcs14jellszn">
    <w:name w:val="Medium Grid 1 Accent 4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zepesrcs15jellszn">
    <w:name w:val="Medium Grid 1 Accent 5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zepesrcs16jellszn">
    <w:name w:val="Medium Grid 1 Accent 6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Kzepesrcs2">
    <w:name w:val="Medium Grid 2"/>
    <w:basedOn w:val="Normltblzat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zepesrcs21jellszn">
    <w:name w:val="Medium Grid 2 Accent 1"/>
    <w:basedOn w:val="Normltblzat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zepesrcs22jellszn">
    <w:name w:val="Medium Grid 2 Accent 2"/>
    <w:basedOn w:val="Normltblzat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zepesrcs23jellszn">
    <w:name w:val="Medium Grid 2 Accent 3"/>
    <w:basedOn w:val="Normltblzat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zepesrcs24jellszn">
    <w:name w:val="Medium Grid 2 Accent 4"/>
    <w:basedOn w:val="Normltblzat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zepesrcs25jellszn">
    <w:name w:val="Medium Grid 2 Accent 5"/>
    <w:basedOn w:val="Normltblzat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zepesrcs26jellszn">
    <w:name w:val="Medium Grid 2 Accent 6"/>
    <w:basedOn w:val="Normltblzat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zepesrcs3">
    <w:name w:val="Medium Grid 3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Kzepesrcs31jellszn">
    <w:name w:val="Medium Grid 3 Accent 1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Kzepesrcs32jellszn">
    <w:name w:val="Medium Grid 3 Accent 2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Kzepesrcs33jellszn">
    <w:name w:val="Medium Grid 3 Accent 3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Kzepesrcs34jellszn">
    <w:name w:val="Medium Grid 3 Accent 4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Kzepesrcs35jellszn">
    <w:name w:val="Medium Grid 3 Accent 5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Kzepesrcs36jellszn">
    <w:name w:val="Medium Grid 3 Accent 6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Sttlista">
    <w:name w:val="Dark List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Sttlista1jellszn">
    <w:name w:val="Dark List Accent 1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Sttlista2jellszn">
    <w:name w:val="Dark List Accent 2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Sttlista3jellszn">
    <w:name w:val="Dark List Accent 3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Sttlista4jellszn">
    <w:name w:val="Dark List Accent 4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Sttlista5jellszn">
    <w:name w:val="Dark List Accent 5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Sttlista6jellszn">
    <w:name w:val="Dark List Accent 6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znesrnykols">
    <w:name w:val="Colorful Shading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znesrnykols1jellszn">
    <w:name w:val="Colorful Shading Accent 1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znesrnykols2jellszn">
    <w:name w:val="Colorful Shading Accent 2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znesrnykols3jellszn">
    <w:name w:val="Colorful Shading Accent 3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znesrnykols4jellszn">
    <w:name w:val="Colorful Shading Accent 4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znesrnykols5jellszn">
    <w:name w:val="Colorful Shading Accent 5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znesrnykols6jellszn">
    <w:name w:val="Colorful Shading Accent 6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zneslista">
    <w:name w:val="Colorful List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Szneslista1jellszn">
    <w:name w:val="Colorful List Accent 1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Szneslista2jellszn">
    <w:name w:val="Colorful List Accent 2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Szneslista3jellszn">
    <w:name w:val="Colorful List Accent 3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Szneslista4jellszn">
    <w:name w:val="Colorful List Accent 4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Szneslista5jellszn">
    <w:name w:val="Colorful List Accent 5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Szneslista6jellszn">
    <w:name w:val="Colorful List Accent 6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Sznesrcs">
    <w:name w:val="Colorful Grid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znesrcs1jellszn">
    <w:name w:val="Colorful Grid Accent 1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znesrcs2jellszn">
    <w:name w:val="Colorful Grid Accent 2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znesrcs3jellszn">
    <w:name w:val="Colorful Grid Accent 3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znesrcs4jellszn">
    <w:name w:val="Colorful Grid Accent 4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znesrcs5jellszn">
    <w:name w:val="Colorful Grid Accent 5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znesrcs6jellszn">
    <w:name w:val="Colorful Grid Accent 6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80</Words>
  <Characters>553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632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Turcsányi-Szabó Márta</cp:lastModifiedBy>
  <cp:revision>2</cp:revision>
  <dcterms:created xsi:type="dcterms:W3CDTF">2013-12-23T23:15:00Z</dcterms:created>
  <dcterms:modified xsi:type="dcterms:W3CDTF">2025-08-02T14:31:00Z</dcterms:modified>
  <cp:category/>
</cp:coreProperties>
</file>