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17F7F" w14:textId="193A0268" w:rsidR="007E47CD" w:rsidRDefault="00000000">
      <w:pPr>
        <w:pStyle w:val="Cmsor1"/>
      </w:pPr>
      <w:r>
        <w:t xml:space="preserve">What </w:t>
      </w:r>
      <w:r w:rsidR="00883A6F">
        <w:t>y</w:t>
      </w:r>
      <w:r>
        <w:t xml:space="preserve">ou </w:t>
      </w:r>
      <w:r w:rsidR="00883A6F">
        <w:t>s</w:t>
      </w:r>
      <w:r>
        <w:t xml:space="preserve">hare vs. </w:t>
      </w:r>
      <w:r w:rsidR="00883A6F">
        <w:t>w</w:t>
      </w:r>
      <w:r>
        <w:t xml:space="preserve">ho </w:t>
      </w:r>
      <w:r w:rsidR="00883A6F">
        <w:t>s</w:t>
      </w:r>
      <w:r>
        <w:t>ees It</w:t>
      </w:r>
    </w:p>
    <w:p w14:paraId="44651E74" w14:textId="77777777" w:rsidR="007E47CD" w:rsidRDefault="00000000">
      <w:r>
        <w:t>Instructions: For each data point or quiz question you share, write down who might see or use that information. Think of the quiz platform, advertisers, hackers, or even students.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7E47CD" w14:paraId="39B89351" w14:textId="77777777">
        <w:tc>
          <w:tcPr>
            <w:tcW w:w="4320" w:type="dxa"/>
          </w:tcPr>
          <w:p w14:paraId="764E1098" w14:textId="1B9953C8" w:rsidR="007E47CD" w:rsidRDefault="00000000">
            <w:r>
              <w:t xml:space="preserve">Data </w:t>
            </w:r>
            <w:r w:rsidR="00883A6F">
              <w:t>y</w:t>
            </w:r>
            <w:r>
              <w:t xml:space="preserve">ou </w:t>
            </w:r>
            <w:r w:rsidR="00883A6F">
              <w:t>i</w:t>
            </w:r>
            <w:r>
              <w:t>nput (e.g., pet name, birth date)</w:t>
            </w:r>
          </w:p>
        </w:tc>
        <w:tc>
          <w:tcPr>
            <w:tcW w:w="4320" w:type="dxa"/>
          </w:tcPr>
          <w:p w14:paraId="2BDF89DC" w14:textId="7E1C28E2" w:rsidR="007E47CD" w:rsidRDefault="00000000">
            <w:r>
              <w:t xml:space="preserve">Who </w:t>
            </w:r>
            <w:r w:rsidR="00883A6F">
              <w:t>c</w:t>
            </w:r>
            <w:r>
              <w:t xml:space="preserve">ould </w:t>
            </w:r>
            <w:r w:rsidR="00883A6F">
              <w:t>s</w:t>
            </w:r>
            <w:r>
              <w:t xml:space="preserve">ee or </w:t>
            </w:r>
            <w:r w:rsidR="00883A6F">
              <w:t>u</w:t>
            </w:r>
            <w:r>
              <w:t>se It (e.g., quiz site, advertisers, hackers)</w:t>
            </w:r>
          </w:p>
        </w:tc>
      </w:tr>
      <w:tr w:rsidR="007E47CD" w14:paraId="7B931C27" w14:textId="77777777">
        <w:tc>
          <w:tcPr>
            <w:tcW w:w="4320" w:type="dxa"/>
          </w:tcPr>
          <w:p w14:paraId="78F84E75" w14:textId="77777777" w:rsidR="007E47CD" w:rsidRDefault="007E47CD"/>
        </w:tc>
        <w:tc>
          <w:tcPr>
            <w:tcW w:w="4320" w:type="dxa"/>
          </w:tcPr>
          <w:p w14:paraId="68E6DC02" w14:textId="77777777" w:rsidR="007E47CD" w:rsidRDefault="007E47CD"/>
        </w:tc>
      </w:tr>
      <w:tr w:rsidR="007E47CD" w14:paraId="6638FA62" w14:textId="77777777">
        <w:tc>
          <w:tcPr>
            <w:tcW w:w="4320" w:type="dxa"/>
          </w:tcPr>
          <w:p w14:paraId="55AC05CB" w14:textId="77777777" w:rsidR="007E47CD" w:rsidRDefault="007E47CD"/>
        </w:tc>
        <w:tc>
          <w:tcPr>
            <w:tcW w:w="4320" w:type="dxa"/>
          </w:tcPr>
          <w:p w14:paraId="43671FBA" w14:textId="77777777" w:rsidR="007E47CD" w:rsidRDefault="007E47CD"/>
        </w:tc>
      </w:tr>
      <w:tr w:rsidR="007E47CD" w14:paraId="77FABC2C" w14:textId="77777777">
        <w:tc>
          <w:tcPr>
            <w:tcW w:w="4320" w:type="dxa"/>
          </w:tcPr>
          <w:p w14:paraId="32EA7D4F" w14:textId="77777777" w:rsidR="007E47CD" w:rsidRDefault="007E47CD"/>
        </w:tc>
        <w:tc>
          <w:tcPr>
            <w:tcW w:w="4320" w:type="dxa"/>
          </w:tcPr>
          <w:p w14:paraId="68D61544" w14:textId="77777777" w:rsidR="007E47CD" w:rsidRDefault="007E47CD"/>
        </w:tc>
      </w:tr>
      <w:tr w:rsidR="007E47CD" w14:paraId="47D5BA54" w14:textId="77777777">
        <w:tc>
          <w:tcPr>
            <w:tcW w:w="4320" w:type="dxa"/>
          </w:tcPr>
          <w:p w14:paraId="6911E875" w14:textId="77777777" w:rsidR="007E47CD" w:rsidRDefault="007E47CD"/>
        </w:tc>
        <w:tc>
          <w:tcPr>
            <w:tcW w:w="4320" w:type="dxa"/>
          </w:tcPr>
          <w:p w14:paraId="6F0FAFBC" w14:textId="77777777" w:rsidR="007E47CD" w:rsidRDefault="007E47CD"/>
        </w:tc>
      </w:tr>
      <w:tr w:rsidR="007E47CD" w14:paraId="2DE45B1C" w14:textId="77777777">
        <w:tc>
          <w:tcPr>
            <w:tcW w:w="4320" w:type="dxa"/>
          </w:tcPr>
          <w:p w14:paraId="6D5A0C18" w14:textId="77777777" w:rsidR="007E47CD" w:rsidRDefault="007E47CD"/>
        </w:tc>
        <w:tc>
          <w:tcPr>
            <w:tcW w:w="4320" w:type="dxa"/>
          </w:tcPr>
          <w:p w14:paraId="328EDDEB" w14:textId="77777777" w:rsidR="007E47CD" w:rsidRDefault="007E47CD"/>
        </w:tc>
      </w:tr>
    </w:tbl>
    <w:p w14:paraId="2C8819BD" w14:textId="77777777" w:rsidR="005847CC" w:rsidRDefault="005847CC"/>
    <w:sectPr w:rsidR="005847C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5781348">
    <w:abstractNumId w:val="8"/>
  </w:num>
  <w:num w:numId="2" w16cid:durableId="1001002829">
    <w:abstractNumId w:val="6"/>
  </w:num>
  <w:num w:numId="3" w16cid:durableId="1811702373">
    <w:abstractNumId w:val="5"/>
  </w:num>
  <w:num w:numId="4" w16cid:durableId="533928951">
    <w:abstractNumId w:val="4"/>
  </w:num>
  <w:num w:numId="5" w16cid:durableId="1331835980">
    <w:abstractNumId w:val="7"/>
  </w:num>
  <w:num w:numId="6" w16cid:durableId="2141263250">
    <w:abstractNumId w:val="3"/>
  </w:num>
  <w:num w:numId="7" w16cid:durableId="1623656317">
    <w:abstractNumId w:val="2"/>
  </w:num>
  <w:num w:numId="8" w16cid:durableId="1889101618">
    <w:abstractNumId w:val="1"/>
  </w:num>
  <w:num w:numId="9" w16cid:durableId="1057703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847CC"/>
    <w:rsid w:val="007E47CD"/>
    <w:rsid w:val="00883A6F"/>
    <w:rsid w:val="00AA1D8D"/>
    <w:rsid w:val="00B47730"/>
    <w:rsid w:val="00CB0664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8243DF"/>
  <w14:defaultImageDpi w14:val="300"/>
  <w15:docId w15:val="{BB38D64C-1DA6-D847-929D-C777F9A2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Turcsányi-Szabó Márta</cp:lastModifiedBy>
  <cp:revision>2</cp:revision>
  <dcterms:created xsi:type="dcterms:W3CDTF">2013-12-23T23:15:00Z</dcterms:created>
  <dcterms:modified xsi:type="dcterms:W3CDTF">2025-08-02T14:47:00Z</dcterms:modified>
  <cp:category/>
</cp:coreProperties>
</file>