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CF4B1" w14:textId="2442F511" w:rsidR="00B5779A" w:rsidRDefault="00000000">
      <w:pPr>
        <w:pStyle w:val="Cmsor1"/>
      </w:pPr>
      <w:r>
        <w:t xml:space="preserve">Reflection &amp; </w:t>
      </w:r>
      <w:r w:rsidR="00F94CCD">
        <w:t>a</w:t>
      </w:r>
      <w:r>
        <w:t xml:space="preserve">ction </w:t>
      </w:r>
      <w:r w:rsidR="00F94CCD">
        <w:t>s</w:t>
      </w:r>
      <w:r>
        <w:t>heet</w:t>
      </w:r>
    </w:p>
    <w:p w14:paraId="25D40B09" w14:textId="77777777" w:rsidR="00B5779A" w:rsidRDefault="00000000">
      <w:r>
        <w:t>1. What surprised you about the quiz activity and data sharing?</w:t>
      </w:r>
    </w:p>
    <w:p w14:paraId="52B81EDA" w14:textId="77777777" w:rsidR="00B5779A" w:rsidRDefault="00000000">
      <w:r>
        <w:t>Answer: ________________________________________________________________</w:t>
      </w:r>
    </w:p>
    <w:p w14:paraId="7C846F14" w14:textId="77777777" w:rsidR="00B5779A" w:rsidRDefault="00000000">
      <w:r>
        <w:t>_______________________________________________________________________</w:t>
      </w:r>
    </w:p>
    <w:p w14:paraId="7FA642F4" w14:textId="77777777" w:rsidR="00B5779A" w:rsidRDefault="00000000">
      <w:r>
        <w:br/>
        <w:t>2. One change I will make to protect my personal data:</w:t>
      </w:r>
    </w:p>
    <w:p w14:paraId="2863920A" w14:textId="77777777" w:rsidR="00B5779A" w:rsidRDefault="00000000">
      <w:r>
        <w:t>Answer: ________________________________________________________________</w:t>
      </w:r>
    </w:p>
    <w:p w14:paraId="0EE645CE" w14:textId="77777777" w:rsidR="00B5779A" w:rsidRDefault="00000000">
      <w:r>
        <w:t>_______________________________________________________________________</w:t>
      </w:r>
    </w:p>
    <w:p w14:paraId="33109DD8" w14:textId="77777777" w:rsidR="00B5779A" w:rsidRDefault="00000000">
      <w:r>
        <w:br/>
        <w:t>3. One thing I will teach or model for my students next week:</w:t>
      </w:r>
    </w:p>
    <w:p w14:paraId="1F842F2D" w14:textId="77777777" w:rsidR="00B5779A" w:rsidRDefault="00000000">
      <w:r>
        <w:t>Answer: ________________________________________________________________</w:t>
      </w:r>
    </w:p>
    <w:p w14:paraId="2D12A4AB" w14:textId="77777777" w:rsidR="00B5779A" w:rsidRDefault="00000000">
      <w:r>
        <w:t>_______________________________________________________________________</w:t>
      </w:r>
    </w:p>
    <w:sectPr w:rsidR="00B5779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zmozott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zmozott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Felsorol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Felsorol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56634575">
    <w:abstractNumId w:val="8"/>
  </w:num>
  <w:num w:numId="2" w16cid:durableId="805394956">
    <w:abstractNumId w:val="6"/>
  </w:num>
  <w:num w:numId="3" w16cid:durableId="686827182">
    <w:abstractNumId w:val="5"/>
  </w:num>
  <w:num w:numId="4" w16cid:durableId="1308361209">
    <w:abstractNumId w:val="4"/>
  </w:num>
  <w:num w:numId="5" w16cid:durableId="916742915">
    <w:abstractNumId w:val="7"/>
  </w:num>
  <w:num w:numId="6" w16cid:durableId="609045401">
    <w:abstractNumId w:val="3"/>
  </w:num>
  <w:num w:numId="7" w16cid:durableId="1189180589">
    <w:abstractNumId w:val="2"/>
  </w:num>
  <w:num w:numId="8" w16cid:durableId="1531337533">
    <w:abstractNumId w:val="1"/>
  </w:num>
  <w:num w:numId="9" w16cid:durableId="1813789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B5779A"/>
    <w:rsid w:val="00CB0664"/>
    <w:rsid w:val="00F94CCD"/>
    <w:rsid w:val="00FC693F"/>
    <w:rsid w:val="00FE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C92FC9"/>
  <w14:defaultImageDpi w14:val="300"/>
  <w15:docId w15:val="{BB38D64C-1DA6-D847-929D-C777F9A2F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693F"/>
  </w:style>
  <w:style w:type="paragraph" w:styleId="Cmsor1">
    <w:name w:val="heading 1"/>
    <w:basedOn w:val="Norml"/>
    <w:next w:val="Norml"/>
    <w:link w:val="Cmsor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/>
    <w:rsid w:val="00FC693F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/>
    <w:rsid w:val="00FC693F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AA1D8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/>
    <w:rsid w:val="00AA1D8D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l"/>
    <w:uiPriority w:val="99"/>
    <w:unhideWhenUsed/>
    <w:rsid w:val="00326F90"/>
    <w:pPr>
      <w:ind w:left="1080" w:hanging="360"/>
      <w:contextualSpacing/>
    </w:pPr>
  </w:style>
  <w:style w:type="paragraph" w:styleId="Felsorols">
    <w:name w:val="List Bullet"/>
    <w:basedOn w:val="Norml"/>
    <w:uiPriority w:val="99"/>
    <w:unhideWhenUsed/>
    <w:rsid w:val="00326F90"/>
    <w:pPr>
      <w:numPr>
        <w:numId w:val="1"/>
      </w:numPr>
      <w:contextualSpacing/>
    </w:pPr>
  </w:style>
  <w:style w:type="paragraph" w:styleId="Felsorols2">
    <w:name w:val="List Bullet 2"/>
    <w:basedOn w:val="Norml"/>
    <w:uiPriority w:val="99"/>
    <w:unhideWhenUsed/>
    <w:rsid w:val="00326F90"/>
    <w:pPr>
      <w:numPr>
        <w:numId w:val="2"/>
      </w:numPr>
      <w:contextualSpacing/>
    </w:pPr>
  </w:style>
  <w:style w:type="paragraph" w:styleId="Felsorols3">
    <w:name w:val="List Bullet 3"/>
    <w:basedOn w:val="Norml"/>
    <w:uiPriority w:val="99"/>
    <w:unhideWhenUsed/>
    <w:rsid w:val="00326F90"/>
    <w:pPr>
      <w:numPr>
        <w:numId w:val="3"/>
      </w:numPr>
      <w:contextualSpacing/>
    </w:pPr>
  </w:style>
  <w:style w:type="paragraph" w:styleId="Szmozottlista">
    <w:name w:val="List Number"/>
    <w:basedOn w:val="Norml"/>
    <w:uiPriority w:val="99"/>
    <w:unhideWhenUsed/>
    <w:rsid w:val="00326F90"/>
    <w:pPr>
      <w:numPr>
        <w:numId w:val="5"/>
      </w:numPr>
      <w:contextualSpacing/>
    </w:pPr>
  </w:style>
  <w:style w:type="paragraph" w:styleId="Szmozottlista2">
    <w:name w:val="List Number 2"/>
    <w:basedOn w:val="Norml"/>
    <w:uiPriority w:val="99"/>
    <w:unhideWhenUsed/>
    <w:rsid w:val="0029639D"/>
    <w:pPr>
      <w:numPr>
        <w:numId w:val="6"/>
      </w:numPr>
      <w:contextualSpacing/>
    </w:pPr>
  </w:style>
  <w:style w:type="paragraph" w:styleId="Szmozottlista3">
    <w:name w:val="List Number 3"/>
    <w:basedOn w:val="Norml"/>
    <w:uiPriority w:val="99"/>
    <w:unhideWhenUsed/>
    <w:rsid w:val="0029639D"/>
    <w:pPr>
      <w:numPr>
        <w:numId w:val="7"/>
      </w:numPr>
      <w:contextualSpacing/>
    </w:pPr>
  </w:style>
  <w:style w:type="paragraph" w:styleId="Listafolytatsa">
    <w:name w:val="List Continue"/>
    <w:basedOn w:val="Norml"/>
    <w:uiPriority w:val="99"/>
    <w:unhideWhenUsed/>
    <w:rsid w:val="0029639D"/>
    <w:pPr>
      <w:spacing w:after="120"/>
      <w:ind w:left="360"/>
      <w:contextualSpacing/>
    </w:pPr>
  </w:style>
  <w:style w:type="paragraph" w:styleId="Listafolytatsa2">
    <w:name w:val="List Continue 2"/>
    <w:basedOn w:val="Norml"/>
    <w:uiPriority w:val="99"/>
    <w:unhideWhenUsed/>
    <w:rsid w:val="0029639D"/>
    <w:pPr>
      <w:spacing w:after="120"/>
      <w:ind w:left="720"/>
      <w:contextualSpacing/>
    </w:pPr>
  </w:style>
  <w:style w:type="paragraph" w:styleId="Listafolytatsa3">
    <w:name w:val="List Continue 3"/>
    <w:basedOn w:val="Norml"/>
    <w:uiPriority w:val="99"/>
    <w:unhideWhenUsed/>
    <w:rsid w:val="0029639D"/>
    <w:pPr>
      <w:spacing w:after="120"/>
      <w:ind w:left="1080"/>
      <w:contextualSpacing/>
    </w:pPr>
  </w:style>
  <w:style w:type="paragraph" w:styleId="Makrszvege">
    <w:name w:val="macro"/>
    <w:link w:val="Makrszveg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szvegeChar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/>
    <w:rsid w:val="00FC693F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FC693F"/>
    <w:rPr>
      <w:i/>
      <w:iCs/>
      <w:color w:val="000000" w:themeColor="tex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/>
    <w:rsid w:val="00FC693F"/>
    <w:rPr>
      <w:b/>
      <w:bCs/>
    </w:rPr>
  </w:style>
  <w:style w:type="character" w:styleId="Kiemels">
    <w:name w:val="Emphasis"/>
    <w:basedOn w:val="Bekezdsalapbettpusa"/>
    <w:uiPriority w:val="20"/>
    <w:qFormat/>
    <w:rsid w:val="00FC693F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C693F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FC693F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FC693F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FC693F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FC693F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Turcsányi-Szabó Márta</cp:lastModifiedBy>
  <cp:revision>2</cp:revision>
  <dcterms:created xsi:type="dcterms:W3CDTF">2013-12-23T23:15:00Z</dcterms:created>
  <dcterms:modified xsi:type="dcterms:W3CDTF">2025-08-02T14:40:00Z</dcterms:modified>
  <cp:category/>
</cp:coreProperties>
</file>