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5E36D" w14:textId="7BADEFDB" w:rsidR="007805A9" w:rsidRDefault="00000000">
      <w:pPr>
        <w:pStyle w:val="Cmsor1"/>
      </w:pPr>
      <w:r>
        <w:t xml:space="preserve">Scenario Cards: How </w:t>
      </w:r>
      <w:r w:rsidR="00CE2976">
        <w:t>i</w:t>
      </w:r>
      <w:r>
        <w:t xml:space="preserve">t </w:t>
      </w:r>
      <w:r w:rsidR="00CE2976">
        <w:t>w</w:t>
      </w:r>
      <w:r>
        <w:t xml:space="preserve">as </w:t>
      </w:r>
      <w:r w:rsidR="00CE2976">
        <w:t>h</w:t>
      </w:r>
      <w:r>
        <w:t>acked</w:t>
      </w:r>
    </w:p>
    <w:p w14:paraId="6842A649" w14:textId="77777777" w:rsidR="007805A9" w:rsidRDefault="00000000">
      <w:pPr>
        <w:pStyle w:val="Cmsor2"/>
      </w:pPr>
      <w:r>
        <w:t>Scenario 1</w:t>
      </w:r>
    </w:p>
    <w:p w14:paraId="5FF2289E" w14:textId="77777777" w:rsidR="007805A9" w:rsidRDefault="00000000">
      <w:r>
        <w:t>Mr. Kovács used the same password for his school email and a gaming site. The gaming site was hacked, exposing his school credentials.</w:t>
      </w:r>
    </w:p>
    <w:p w14:paraId="680D1707" w14:textId="77777777" w:rsidR="007805A9" w:rsidRDefault="00000000">
      <w:pPr>
        <w:pStyle w:val="Cmsor2"/>
      </w:pPr>
      <w:r>
        <w:t>Scenario 2</w:t>
      </w:r>
    </w:p>
    <w:p w14:paraId="59395B62" w14:textId="4E637493" w:rsidR="007805A9" w:rsidRDefault="00000000">
      <w:r>
        <w:t>Ms. Nagy set her password as 'Iloveteaching123'. A student guessed it and accessed her school account</w:t>
      </w:r>
      <w:r w:rsidR="002710D4">
        <w:t xml:space="preserve"> and entered some grades in the name of the teacher.</w:t>
      </w:r>
      <w:r>
        <w:t>.</w:t>
      </w:r>
    </w:p>
    <w:p w14:paraId="08739167" w14:textId="77777777" w:rsidR="007805A9" w:rsidRDefault="00000000">
      <w:pPr>
        <w:pStyle w:val="Cmsor2"/>
      </w:pPr>
      <w:r>
        <w:t>Scenario 3</w:t>
      </w:r>
    </w:p>
    <w:p w14:paraId="549DC4E1" w14:textId="77777777" w:rsidR="007805A9" w:rsidRDefault="00000000">
      <w:r>
        <w:t>Mr. Szabó clicked on a phishing link that looked like a school login page. He entered his password, and it was stolen.</w:t>
      </w:r>
    </w:p>
    <w:p w14:paraId="4396C8E0" w14:textId="77777777" w:rsidR="007805A9" w:rsidRDefault="00000000">
      <w:pPr>
        <w:pStyle w:val="Cmsor2"/>
      </w:pPr>
      <w:r>
        <w:t>Scenario 4</w:t>
      </w:r>
    </w:p>
    <w:p w14:paraId="0AA50AC0" w14:textId="77777777" w:rsidR="007805A9" w:rsidRDefault="00000000">
      <w:r>
        <w:t>Ms. Kiss used her pet’s name and birth year: 'Bubu2008'. A hacker easily guessed it using public social media info.</w:t>
      </w:r>
    </w:p>
    <w:p w14:paraId="789A2543" w14:textId="77777777" w:rsidR="007805A9" w:rsidRDefault="00000000">
      <w:pPr>
        <w:pStyle w:val="Cmsor2"/>
      </w:pPr>
      <w:r>
        <w:t>Scenario 5</w:t>
      </w:r>
    </w:p>
    <w:p w14:paraId="4C948069" w14:textId="77777777" w:rsidR="007805A9" w:rsidRDefault="00000000">
      <w:r>
        <w:t>Mr. Farkas never changed his password for five years. It was eventually leaked in a data breach.</w:t>
      </w:r>
    </w:p>
    <w:sectPr w:rsidR="007805A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8037049">
    <w:abstractNumId w:val="8"/>
  </w:num>
  <w:num w:numId="2" w16cid:durableId="533156791">
    <w:abstractNumId w:val="6"/>
  </w:num>
  <w:num w:numId="3" w16cid:durableId="1272276581">
    <w:abstractNumId w:val="5"/>
  </w:num>
  <w:num w:numId="4" w16cid:durableId="646327776">
    <w:abstractNumId w:val="4"/>
  </w:num>
  <w:num w:numId="5" w16cid:durableId="1838685370">
    <w:abstractNumId w:val="7"/>
  </w:num>
  <w:num w:numId="6" w16cid:durableId="1482386812">
    <w:abstractNumId w:val="3"/>
  </w:num>
  <w:num w:numId="7" w16cid:durableId="592013196">
    <w:abstractNumId w:val="2"/>
  </w:num>
  <w:num w:numId="8" w16cid:durableId="1016732405">
    <w:abstractNumId w:val="1"/>
  </w:num>
  <w:num w:numId="9" w16cid:durableId="2142841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710D4"/>
    <w:rsid w:val="0029639D"/>
    <w:rsid w:val="00326F90"/>
    <w:rsid w:val="007805A9"/>
    <w:rsid w:val="00810B34"/>
    <w:rsid w:val="00AA1D8D"/>
    <w:rsid w:val="00B47730"/>
    <w:rsid w:val="00CB0664"/>
    <w:rsid w:val="00CE2976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F8C73D"/>
  <w14:defaultImageDpi w14:val="300"/>
  <w15:docId w15:val="{9007FADE-F65D-6940-8C23-F381A90A5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Turcsányi-Szabó Márta</cp:lastModifiedBy>
  <cp:revision>3</cp:revision>
  <dcterms:created xsi:type="dcterms:W3CDTF">2013-12-23T23:15:00Z</dcterms:created>
  <dcterms:modified xsi:type="dcterms:W3CDTF">2025-08-02T14:39:00Z</dcterms:modified>
  <cp:category/>
</cp:coreProperties>
</file>