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32E7" w14:textId="5167977F" w:rsidR="000C7F2B" w:rsidRDefault="00000000">
      <w:pPr>
        <w:pStyle w:val="Cmsor1"/>
      </w:pPr>
      <w:r>
        <w:t xml:space="preserve">🧠 How AI </w:t>
      </w:r>
      <w:r w:rsidR="00A0073A">
        <w:t>l</w:t>
      </w:r>
      <w:r>
        <w:t xml:space="preserve">earns – Simulation </w:t>
      </w:r>
      <w:r w:rsidR="00A0073A">
        <w:t>a</w:t>
      </w:r>
      <w:r>
        <w:t>ctivity</w:t>
      </w:r>
    </w:p>
    <w:p w14:paraId="0FC89A1E" w14:textId="77777777" w:rsidR="000C7F2B" w:rsidRDefault="00000000">
      <w:r>
        <w:t>Objective: Simulate how an AI 'learns' by classifying based on patterns seen in training data.</w:t>
      </w:r>
    </w:p>
    <w:p w14:paraId="1DCD2E58" w14:textId="77777777" w:rsidR="000C7F2B" w:rsidRDefault="00000000">
      <w:pPr>
        <w:pStyle w:val="Cmsor2"/>
      </w:pPr>
      <w:r>
        <w:t>Instructions:</w:t>
      </w:r>
    </w:p>
    <w:p w14:paraId="63779758" w14:textId="77777777" w:rsidR="000C7F2B" w:rsidRDefault="00000000">
      <w:r>
        <w:t>1. Each group receives a stack of 12 'training cards' (e.g., images labeled fruit vs. not fruit).</w:t>
      </w:r>
      <w:r>
        <w:br/>
        <w:t>2. Choose one person to act as the 'AI classifier'.</w:t>
      </w:r>
      <w:r>
        <w:br/>
        <w:t>3. The group shows training cards to the AI classifier.</w:t>
      </w:r>
      <w:r>
        <w:br/>
        <w:t>4. Then, show 4-6 new test cards (some ambiguous).</w:t>
      </w:r>
      <w:r>
        <w:br/>
        <w:t>5. Classifier makes a decision. Group discusses: Was it accurate? Why or why not?</w:t>
      </w:r>
    </w:p>
    <w:p w14:paraId="7DF5FFB4" w14:textId="77777777" w:rsidR="000C7F2B" w:rsidRDefault="00000000">
      <w:pPr>
        <w:pStyle w:val="Cmsor2"/>
      </w:pPr>
      <w:r>
        <w:t>Reflection Questions:</w:t>
      </w:r>
    </w:p>
    <w:p w14:paraId="615F9C71" w14:textId="77777777" w:rsidR="000C7F2B" w:rsidRDefault="00000000">
      <w:r>
        <w:t>- How did the training data influence decisions?</w:t>
      </w:r>
      <w:r>
        <w:br/>
        <w:t>- What happened when input didn’t match training patterns?</w:t>
      </w:r>
      <w:r>
        <w:br/>
        <w:t>- What does this teach us about bias and overfitting in AI?</w:t>
      </w:r>
    </w:p>
    <w:sectPr w:rsidR="000C7F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8063243">
    <w:abstractNumId w:val="8"/>
  </w:num>
  <w:num w:numId="2" w16cid:durableId="1393313643">
    <w:abstractNumId w:val="6"/>
  </w:num>
  <w:num w:numId="3" w16cid:durableId="1343897537">
    <w:abstractNumId w:val="5"/>
  </w:num>
  <w:num w:numId="4" w16cid:durableId="1434518817">
    <w:abstractNumId w:val="4"/>
  </w:num>
  <w:num w:numId="5" w16cid:durableId="859782500">
    <w:abstractNumId w:val="7"/>
  </w:num>
  <w:num w:numId="6" w16cid:durableId="368140352">
    <w:abstractNumId w:val="3"/>
  </w:num>
  <w:num w:numId="7" w16cid:durableId="1408531948">
    <w:abstractNumId w:val="2"/>
  </w:num>
  <w:num w:numId="8" w16cid:durableId="1721709869">
    <w:abstractNumId w:val="1"/>
  </w:num>
  <w:num w:numId="9" w16cid:durableId="1084231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7F2B"/>
    <w:rsid w:val="0015074B"/>
    <w:rsid w:val="0029639D"/>
    <w:rsid w:val="00326F90"/>
    <w:rsid w:val="00A0073A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EF042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2025-08-02T14:36:00Z</dcterms:modified>
  <cp:category/>
</cp:coreProperties>
</file>