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4E2CD" w14:textId="75509C11" w:rsidR="00D61340" w:rsidRDefault="00000000">
      <w:pPr>
        <w:pStyle w:val="Cmsor1"/>
      </w:pPr>
      <w:r>
        <w:t xml:space="preserve">⚖️ AI Ethics &amp; </w:t>
      </w:r>
      <w:r w:rsidR="00142531">
        <w:t>r</w:t>
      </w:r>
      <w:r>
        <w:t xml:space="preserve">eflection </w:t>
      </w:r>
      <w:r w:rsidR="00142531">
        <w:t>p</w:t>
      </w:r>
      <w:r>
        <w:t>rompts</w:t>
      </w:r>
    </w:p>
    <w:p w14:paraId="485DCB42" w14:textId="77777777" w:rsidR="00D61340" w:rsidRDefault="00000000">
      <w:r>
        <w:t>Use these ethical dilemmas to spark group discussion. Leave your comments and questions on sticky notes at each station.</w:t>
      </w:r>
    </w:p>
    <w:p w14:paraId="514B7552" w14:textId="77777777" w:rsidR="00D61340" w:rsidRDefault="00000000">
      <w:pPr>
        <w:pStyle w:val="Cmsor2"/>
      </w:pPr>
      <w:r>
        <w:t>📝 Prompts:</w:t>
      </w:r>
    </w:p>
    <w:p w14:paraId="56E0BC87" w14:textId="30802F3D" w:rsidR="00D61340" w:rsidRDefault="00000000">
      <w:r>
        <w:t>1. A student uses AI to write a full assignment. Is it cheating? What’s the teacher’s role?</w:t>
      </w:r>
      <w:r>
        <w:br/>
      </w:r>
      <w:r>
        <w:br/>
        <w:t xml:space="preserve">2. A school uses AI to screen candidates for a scholarship. The AI </w:t>
      </w:r>
      <w:proofErr w:type="spellStart"/>
      <w:r>
        <w:t>favo</w:t>
      </w:r>
      <w:r w:rsidR="00142531">
        <w:t>u</w:t>
      </w:r>
      <w:r>
        <w:t>rs</w:t>
      </w:r>
      <w:proofErr w:type="spellEnd"/>
      <w:r>
        <w:t xml:space="preserve"> students from certain schools. Fair?</w:t>
      </w:r>
      <w:r>
        <w:br/>
      </w:r>
      <w:r>
        <w:br/>
        <w:t>3. A video of a political leader goes viral. Later, it’s revealed as a deepfake. Who is responsible?</w:t>
      </w:r>
      <w:r>
        <w:br/>
      </w:r>
      <w:r>
        <w:br/>
        <w:t>4. A chatbot gives incorrect health advice to a student. What are the risks? Who is liable?</w:t>
      </w:r>
      <w:r>
        <w:br/>
      </w:r>
      <w:r>
        <w:br/>
        <w:t>5. An AI tool labels certain students as ‘low potential’ based on past grades. Should teachers use it?</w:t>
      </w:r>
      <w:r>
        <w:br/>
      </w:r>
    </w:p>
    <w:p w14:paraId="06AD7CE9" w14:textId="7BF3D73E" w:rsidR="00D61340" w:rsidRDefault="00000000">
      <w:pPr>
        <w:pStyle w:val="Cmsor2"/>
      </w:pPr>
      <w:r>
        <w:t xml:space="preserve">💬 Reflection </w:t>
      </w:r>
      <w:r w:rsidR="00142531">
        <w:t>q</w:t>
      </w:r>
      <w:r>
        <w:t>uestions:</w:t>
      </w:r>
    </w:p>
    <w:p w14:paraId="489D9F68" w14:textId="77777777" w:rsidR="00D61340" w:rsidRDefault="00000000">
      <w:r>
        <w:t>- Who is accountable when AI causes harm?</w:t>
      </w:r>
      <w:r>
        <w:br/>
        <w:t>- Can bias ever be completely removed from AI?</w:t>
      </w:r>
      <w:r>
        <w:br/>
        <w:t>- What role should schools play in teaching ethical AI use?</w:t>
      </w:r>
    </w:p>
    <w:sectPr w:rsidR="00D6134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4981904">
    <w:abstractNumId w:val="8"/>
  </w:num>
  <w:num w:numId="2" w16cid:durableId="1141846070">
    <w:abstractNumId w:val="6"/>
  </w:num>
  <w:num w:numId="3" w16cid:durableId="1167285872">
    <w:abstractNumId w:val="5"/>
  </w:num>
  <w:num w:numId="4" w16cid:durableId="41756258">
    <w:abstractNumId w:val="4"/>
  </w:num>
  <w:num w:numId="5" w16cid:durableId="1216968877">
    <w:abstractNumId w:val="7"/>
  </w:num>
  <w:num w:numId="6" w16cid:durableId="571627199">
    <w:abstractNumId w:val="3"/>
  </w:num>
  <w:num w:numId="7" w16cid:durableId="320239016">
    <w:abstractNumId w:val="2"/>
  </w:num>
  <w:num w:numId="8" w16cid:durableId="664362286">
    <w:abstractNumId w:val="1"/>
  </w:num>
  <w:num w:numId="9" w16cid:durableId="307134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42531"/>
    <w:rsid w:val="0015074B"/>
    <w:rsid w:val="0029639D"/>
    <w:rsid w:val="00326F90"/>
    <w:rsid w:val="00AA1D8D"/>
    <w:rsid w:val="00B47730"/>
    <w:rsid w:val="00CB0664"/>
    <w:rsid w:val="00D61340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065D3D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2025-08-02T14:29:00Z</dcterms:modified>
  <cp:category/>
</cp:coreProperties>
</file>